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5CA06" w14:textId="77777777" w:rsidR="0084685B" w:rsidRDefault="00000000">
      <w:pPr>
        <w:pStyle w:val="Heading1"/>
        <w:jc w:val="center"/>
      </w:pPr>
      <w:r>
        <w:t>INSURANCE POLICY CHANGE NOTICE</w:t>
      </w:r>
    </w:p>
    <w:tbl>
      <w:tblPr>
        <w:tblStyle w:val="TableGrid"/>
        <w:tblW w:w="0" w:type="auto"/>
        <w:jc w:val="center"/>
        <w:tblLook w:val="04A0" w:firstRow="1" w:lastRow="0" w:firstColumn="1" w:lastColumn="0" w:noHBand="0" w:noVBand="1"/>
      </w:tblPr>
      <w:tblGrid>
        <w:gridCol w:w="2158"/>
        <w:gridCol w:w="2158"/>
        <w:gridCol w:w="2156"/>
        <w:gridCol w:w="2158"/>
      </w:tblGrid>
      <w:tr w:rsidR="0084685B" w14:paraId="1957356F" w14:textId="77777777">
        <w:trPr>
          <w:jc w:val="center"/>
        </w:trPr>
        <w:tc>
          <w:tcPr>
            <w:tcW w:w="2160" w:type="dxa"/>
          </w:tcPr>
          <w:p w14:paraId="46543919" w14:textId="77777777" w:rsidR="0084685B" w:rsidRDefault="00000000">
            <w:r>
              <w:t>Policy No.</w:t>
            </w:r>
          </w:p>
        </w:tc>
        <w:tc>
          <w:tcPr>
            <w:tcW w:w="2160" w:type="dxa"/>
          </w:tcPr>
          <w:p w14:paraId="281F43A8" w14:textId="77777777" w:rsidR="0084685B" w:rsidRDefault="00000000">
            <w:r>
              <w:t>________________</w:t>
            </w:r>
          </w:p>
        </w:tc>
        <w:tc>
          <w:tcPr>
            <w:tcW w:w="2160" w:type="dxa"/>
          </w:tcPr>
          <w:p w14:paraId="52735A20" w14:textId="77777777" w:rsidR="0084685B" w:rsidRDefault="00000000">
            <w:r>
              <w:t>Notice Date.</w:t>
            </w:r>
          </w:p>
        </w:tc>
        <w:tc>
          <w:tcPr>
            <w:tcW w:w="2160" w:type="dxa"/>
          </w:tcPr>
          <w:p w14:paraId="2E554C27" w14:textId="77777777" w:rsidR="0084685B" w:rsidRDefault="00000000">
            <w:r>
              <w:t>________________</w:t>
            </w:r>
          </w:p>
        </w:tc>
      </w:tr>
      <w:tr w:rsidR="0084685B" w14:paraId="34CEEB8B" w14:textId="77777777">
        <w:trPr>
          <w:jc w:val="center"/>
        </w:trPr>
        <w:tc>
          <w:tcPr>
            <w:tcW w:w="2160" w:type="dxa"/>
          </w:tcPr>
          <w:p w14:paraId="41A99ED1" w14:textId="77777777" w:rsidR="0084685B" w:rsidRDefault="00000000">
            <w:r>
              <w:t>Policyholder</w:t>
            </w:r>
          </w:p>
        </w:tc>
        <w:tc>
          <w:tcPr>
            <w:tcW w:w="2160" w:type="dxa"/>
          </w:tcPr>
          <w:p w14:paraId="233E9A4F" w14:textId="77777777" w:rsidR="0084685B" w:rsidRDefault="00000000">
            <w:r>
              <w:t>________________</w:t>
            </w:r>
          </w:p>
        </w:tc>
        <w:tc>
          <w:tcPr>
            <w:tcW w:w="2160" w:type="dxa"/>
          </w:tcPr>
          <w:p w14:paraId="33B28F22" w14:textId="77777777" w:rsidR="0084685B" w:rsidRDefault="00000000">
            <w:r>
              <w:t>Effective Date.</w:t>
            </w:r>
          </w:p>
        </w:tc>
        <w:tc>
          <w:tcPr>
            <w:tcW w:w="2160" w:type="dxa"/>
          </w:tcPr>
          <w:p w14:paraId="6429DB4C" w14:textId="77777777" w:rsidR="0084685B" w:rsidRDefault="00000000">
            <w:r>
              <w:t>________________</w:t>
            </w:r>
          </w:p>
        </w:tc>
      </w:tr>
      <w:tr w:rsidR="0084685B" w14:paraId="279D33C9" w14:textId="77777777">
        <w:trPr>
          <w:jc w:val="center"/>
        </w:trPr>
        <w:tc>
          <w:tcPr>
            <w:tcW w:w="2160" w:type="dxa"/>
          </w:tcPr>
          <w:p w14:paraId="012F13C8" w14:textId="77777777" w:rsidR="0084685B" w:rsidRDefault="00000000">
            <w:r>
              <w:t>Policy Type</w:t>
            </w:r>
          </w:p>
        </w:tc>
        <w:tc>
          <w:tcPr>
            <w:tcW w:w="2160" w:type="dxa"/>
          </w:tcPr>
          <w:p w14:paraId="0616A2CC" w14:textId="77777777" w:rsidR="0084685B" w:rsidRDefault="00000000">
            <w:r>
              <w:t>________________</w:t>
            </w:r>
          </w:p>
        </w:tc>
        <w:tc>
          <w:tcPr>
            <w:tcW w:w="2160" w:type="dxa"/>
          </w:tcPr>
          <w:p w14:paraId="2D7015FF" w14:textId="77777777" w:rsidR="0084685B" w:rsidRDefault="00000000">
            <w:r>
              <w:t>Agent</w:t>
            </w:r>
          </w:p>
        </w:tc>
        <w:tc>
          <w:tcPr>
            <w:tcW w:w="2160" w:type="dxa"/>
          </w:tcPr>
          <w:p w14:paraId="4008AB37" w14:textId="77777777" w:rsidR="0084685B" w:rsidRDefault="00000000">
            <w:r>
              <w:t>________________</w:t>
            </w:r>
          </w:p>
        </w:tc>
      </w:tr>
      <w:tr w:rsidR="0084685B" w14:paraId="2208C365" w14:textId="77777777">
        <w:trPr>
          <w:jc w:val="center"/>
        </w:trPr>
        <w:tc>
          <w:tcPr>
            <w:tcW w:w="2160" w:type="dxa"/>
          </w:tcPr>
          <w:p w14:paraId="54D87D3C" w14:textId="77777777" w:rsidR="0084685B" w:rsidRDefault="00000000">
            <w:r>
              <w:t>Contact</w:t>
            </w:r>
          </w:p>
        </w:tc>
        <w:tc>
          <w:tcPr>
            <w:tcW w:w="2160" w:type="dxa"/>
          </w:tcPr>
          <w:p w14:paraId="10495120" w14:textId="77777777" w:rsidR="0084685B" w:rsidRDefault="00000000">
            <w:r>
              <w:t>________________</w:t>
            </w:r>
          </w:p>
        </w:tc>
        <w:tc>
          <w:tcPr>
            <w:tcW w:w="2160" w:type="dxa"/>
          </w:tcPr>
          <w:p w14:paraId="67B9E26F" w14:textId="77777777" w:rsidR="0084685B" w:rsidRDefault="00000000">
            <w:r>
              <w:t>Renewal Date.</w:t>
            </w:r>
          </w:p>
        </w:tc>
        <w:tc>
          <w:tcPr>
            <w:tcW w:w="2160" w:type="dxa"/>
          </w:tcPr>
          <w:p w14:paraId="6130A3CC" w14:textId="77777777" w:rsidR="0084685B" w:rsidRDefault="00000000">
            <w:r>
              <w:t>________________</w:t>
            </w:r>
          </w:p>
        </w:tc>
      </w:tr>
    </w:tbl>
    <w:p w14:paraId="453CBDF3" w14:textId="77777777" w:rsidR="0084685B" w:rsidRDefault="00000000">
      <w:pPr>
        <w:pStyle w:val="Heading2"/>
      </w:pPr>
      <w:r>
        <w:t>Notice Summary</w:t>
      </w:r>
    </w:p>
    <w:p w14:paraId="464FFF53" w14:textId="77777777" w:rsidR="0084685B" w:rsidRDefault="00000000">
      <w:r>
        <w:t>We are writing to notify you of approved changes to your insurance policy. Please review the updated coverage details below. These changes will become effective on the date shown above unless otherwise stated.</w:t>
      </w:r>
    </w:p>
    <w:p w14:paraId="0602EA26" w14:textId="77777777" w:rsidR="0084685B" w:rsidRDefault="00000000">
      <w:pPr>
        <w:pStyle w:val="Heading2"/>
      </w:pPr>
      <w:r>
        <w:t>What's Changing?</w:t>
      </w:r>
    </w:p>
    <w:tbl>
      <w:tblPr>
        <w:tblStyle w:val="TableGrid"/>
        <w:tblW w:w="0" w:type="auto"/>
        <w:tblLook w:val="04A0" w:firstRow="1" w:lastRow="0" w:firstColumn="1" w:lastColumn="0" w:noHBand="0" w:noVBand="1"/>
      </w:tblPr>
      <w:tblGrid>
        <w:gridCol w:w="2159"/>
        <w:gridCol w:w="2157"/>
        <w:gridCol w:w="2157"/>
        <w:gridCol w:w="2157"/>
      </w:tblGrid>
      <w:tr w:rsidR="0084685B" w14:paraId="6791F5C8" w14:textId="77777777">
        <w:tc>
          <w:tcPr>
            <w:tcW w:w="2160" w:type="dxa"/>
          </w:tcPr>
          <w:p w14:paraId="38DD62DC" w14:textId="77777777" w:rsidR="0084685B" w:rsidRDefault="00000000">
            <w:r>
              <w:t>Policy Section</w:t>
            </w:r>
          </w:p>
        </w:tc>
        <w:tc>
          <w:tcPr>
            <w:tcW w:w="2160" w:type="dxa"/>
          </w:tcPr>
          <w:p w14:paraId="20266E76" w14:textId="77777777" w:rsidR="0084685B" w:rsidRDefault="00000000">
            <w:r>
              <w:t>Current</w:t>
            </w:r>
          </w:p>
        </w:tc>
        <w:tc>
          <w:tcPr>
            <w:tcW w:w="2160" w:type="dxa"/>
          </w:tcPr>
          <w:p w14:paraId="7D6864DA" w14:textId="77777777" w:rsidR="0084685B" w:rsidRDefault="00000000">
            <w:r>
              <w:t>Revised</w:t>
            </w:r>
          </w:p>
        </w:tc>
        <w:tc>
          <w:tcPr>
            <w:tcW w:w="2160" w:type="dxa"/>
          </w:tcPr>
          <w:p w14:paraId="28F2040B" w14:textId="77777777" w:rsidR="0084685B" w:rsidRDefault="00000000">
            <w:r>
              <w:t>Effective</w:t>
            </w:r>
          </w:p>
        </w:tc>
      </w:tr>
      <w:tr w:rsidR="0084685B" w14:paraId="5A62A5B0" w14:textId="77777777">
        <w:tc>
          <w:tcPr>
            <w:tcW w:w="2160" w:type="dxa"/>
          </w:tcPr>
          <w:p w14:paraId="658EE70D" w14:textId="77777777" w:rsidR="0084685B" w:rsidRDefault="00000000">
            <w:r>
              <w:t>Coverage Limit</w:t>
            </w:r>
          </w:p>
        </w:tc>
        <w:tc>
          <w:tcPr>
            <w:tcW w:w="2160" w:type="dxa"/>
          </w:tcPr>
          <w:p w14:paraId="3642BF0E" w14:textId="77777777" w:rsidR="0084685B" w:rsidRDefault="00000000">
            <w:r>
              <w:t>$250,000</w:t>
            </w:r>
          </w:p>
        </w:tc>
        <w:tc>
          <w:tcPr>
            <w:tcW w:w="2160" w:type="dxa"/>
          </w:tcPr>
          <w:p w14:paraId="39A8540D" w14:textId="77777777" w:rsidR="0084685B" w:rsidRDefault="00000000">
            <w:r>
              <w:t>$500,000</w:t>
            </w:r>
          </w:p>
        </w:tc>
        <w:tc>
          <w:tcPr>
            <w:tcW w:w="2160" w:type="dxa"/>
          </w:tcPr>
          <w:p w14:paraId="09AD5A02" w14:textId="77777777" w:rsidR="0084685B" w:rsidRDefault="00000000">
            <w:r>
              <w:t>__/__/____</w:t>
            </w:r>
          </w:p>
        </w:tc>
      </w:tr>
      <w:tr w:rsidR="0084685B" w14:paraId="1E3B79C6" w14:textId="77777777">
        <w:tc>
          <w:tcPr>
            <w:tcW w:w="2160" w:type="dxa"/>
          </w:tcPr>
          <w:p w14:paraId="157B3C2A" w14:textId="77777777" w:rsidR="0084685B" w:rsidRDefault="00000000">
            <w:r>
              <w:t>Monthly Premium</w:t>
            </w:r>
          </w:p>
        </w:tc>
        <w:tc>
          <w:tcPr>
            <w:tcW w:w="2160" w:type="dxa"/>
          </w:tcPr>
          <w:p w14:paraId="33BFC7F6" w14:textId="77777777" w:rsidR="0084685B" w:rsidRDefault="00000000">
            <w:r>
              <w:t>$120</w:t>
            </w:r>
          </w:p>
        </w:tc>
        <w:tc>
          <w:tcPr>
            <w:tcW w:w="2160" w:type="dxa"/>
          </w:tcPr>
          <w:p w14:paraId="5F6704C1" w14:textId="77777777" w:rsidR="0084685B" w:rsidRDefault="00000000">
            <w:r>
              <w:t>$145</w:t>
            </w:r>
          </w:p>
        </w:tc>
        <w:tc>
          <w:tcPr>
            <w:tcW w:w="2160" w:type="dxa"/>
          </w:tcPr>
          <w:p w14:paraId="0E2E3888" w14:textId="77777777" w:rsidR="0084685B" w:rsidRDefault="00000000">
            <w:r>
              <w:t>__/__/____</w:t>
            </w:r>
          </w:p>
        </w:tc>
      </w:tr>
      <w:tr w:rsidR="0084685B" w14:paraId="06A6AE25" w14:textId="77777777">
        <w:tc>
          <w:tcPr>
            <w:tcW w:w="2160" w:type="dxa"/>
          </w:tcPr>
          <w:p w14:paraId="6ABB5587" w14:textId="77777777" w:rsidR="0084685B" w:rsidRDefault="00000000">
            <w:r>
              <w:t>Deductible</w:t>
            </w:r>
          </w:p>
        </w:tc>
        <w:tc>
          <w:tcPr>
            <w:tcW w:w="2160" w:type="dxa"/>
          </w:tcPr>
          <w:p w14:paraId="2FCD0984" w14:textId="77777777" w:rsidR="0084685B" w:rsidRDefault="00000000">
            <w:r>
              <w:t>$1,000</w:t>
            </w:r>
          </w:p>
        </w:tc>
        <w:tc>
          <w:tcPr>
            <w:tcW w:w="2160" w:type="dxa"/>
          </w:tcPr>
          <w:p w14:paraId="67F2CEE3" w14:textId="77777777" w:rsidR="0084685B" w:rsidRDefault="00000000">
            <w:r>
              <w:t>$750</w:t>
            </w:r>
          </w:p>
        </w:tc>
        <w:tc>
          <w:tcPr>
            <w:tcW w:w="2160" w:type="dxa"/>
          </w:tcPr>
          <w:p w14:paraId="68F7D4AC" w14:textId="77777777" w:rsidR="0084685B" w:rsidRDefault="00000000">
            <w:r>
              <w:t>__/__/____</w:t>
            </w:r>
          </w:p>
        </w:tc>
      </w:tr>
      <w:tr w:rsidR="0084685B" w14:paraId="360D4697" w14:textId="77777777">
        <w:tc>
          <w:tcPr>
            <w:tcW w:w="2160" w:type="dxa"/>
          </w:tcPr>
          <w:p w14:paraId="437364E2" w14:textId="77777777" w:rsidR="0084685B" w:rsidRDefault="00000000">
            <w:r>
              <w:t>Additional Rider</w:t>
            </w:r>
          </w:p>
        </w:tc>
        <w:tc>
          <w:tcPr>
            <w:tcW w:w="2160" w:type="dxa"/>
          </w:tcPr>
          <w:p w14:paraId="3CF208B8" w14:textId="77777777" w:rsidR="0084685B" w:rsidRDefault="00000000">
            <w:r>
              <w:t>Not Included</w:t>
            </w:r>
          </w:p>
        </w:tc>
        <w:tc>
          <w:tcPr>
            <w:tcW w:w="2160" w:type="dxa"/>
          </w:tcPr>
          <w:p w14:paraId="2C4553C9" w14:textId="77777777" w:rsidR="0084685B" w:rsidRDefault="00000000">
            <w:r>
              <w:t>Included</w:t>
            </w:r>
          </w:p>
        </w:tc>
        <w:tc>
          <w:tcPr>
            <w:tcW w:w="2160" w:type="dxa"/>
          </w:tcPr>
          <w:p w14:paraId="7AAC10CB" w14:textId="77777777" w:rsidR="0084685B" w:rsidRDefault="00000000">
            <w:r>
              <w:t>__/__/____</w:t>
            </w:r>
          </w:p>
        </w:tc>
      </w:tr>
    </w:tbl>
    <w:p w14:paraId="3659D8A9" w14:textId="77777777" w:rsidR="0084685B" w:rsidRDefault="00000000">
      <w:pPr>
        <w:pStyle w:val="Heading2"/>
      </w:pPr>
      <w:r>
        <w:t>Customer Action Checklist</w:t>
      </w:r>
    </w:p>
    <w:p w14:paraId="2FD9A203" w14:textId="77777777" w:rsidR="0084685B" w:rsidRDefault="00000000">
      <w:r>
        <w:t>☐ Review the revised policy details.</w:t>
      </w:r>
    </w:p>
    <w:p w14:paraId="4B292608" w14:textId="77777777" w:rsidR="0084685B" w:rsidRDefault="00000000">
      <w:r>
        <w:t>☐ Verify personal and beneficiary information.</w:t>
      </w:r>
    </w:p>
    <w:p w14:paraId="04A4CBB0" w14:textId="77777777" w:rsidR="0084685B" w:rsidRDefault="00000000">
      <w:r>
        <w:t>☐ Contact your insurance advisor with questions.</w:t>
      </w:r>
    </w:p>
    <w:p w14:paraId="4126DD0E" w14:textId="77777777" w:rsidR="0084685B" w:rsidRDefault="00000000">
      <w:r>
        <w:t>☐ Sign and return acknowledgment if required.</w:t>
      </w:r>
    </w:p>
    <w:p w14:paraId="0AFB2BD2" w14:textId="77777777" w:rsidR="0084685B" w:rsidRDefault="00000000">
      <w:r>
        <w:t>☐ Keep this notice with your policy documents.</w:t>
      </w:r>
    </w:p>
    <w:p w14:paraId="60CCC093" w14:textId="77777777" w:rsidR="0084685B" w:rsidRDefault="00000000">
      <w:pPr>
        <w:pStyle w:val="Heading2"/>
      </w:pPr>
      <w:r>
        <w:t>Questions or Support</w:t>
      </w:r>
    </w:p>
    <w:p w14:paraId="2A04A477" w14:textId="77777777" w:rsidR="0084685B" w:rsidRDefault="00000000">
      <w:r>
        <w:t>Customer Care: ______________________</w:t>
      </w:r>
      <w:r>
        <w:br/>
        <w:t>Email: ______________________</w:t>
      </w:r>
      <w:r>
        <w:br/>
        <w:t>Phone: ______________________</w:t>
      </w:r>
    </w:p>
    <w:p w14:paraId="0F2633A3" w14:textId="77777777" w:rsidR="0084685B" w:rsidRDefault="00000000">
      <w:pPr>
        <w:pStyle w:val="Heading2"/>
      </w:pPr>
      <w:r>
        <w:t>Policyholder Acknowledgment</w:t>
      </w:r>
    </w:p>
    <w:p w14:paraId="4797B5DA" w14:textId="77777777" w:rsidR="0084685B" w:rsidRDefault="00000000">
      <w:r>
        <w:t>I acknowledge receipt of this Insurance Policy Change Notice and understand the updates described above.</w:t>
      </w:r>
      <w:r>
        <w:br/>
      </w:r>
      <w:r>
        <w:br/>
        <w:t>Policyholder Signature: ______________________</w:t>
      </w:r>
      <w:r>
        <w:br/>
        <w:t>Date: ______________________</w:t>
      </w:r>
    </w:p>
    <w:p w14:paraId="22284A88" w14:textId="77777777" w:rsidR="0084685B" w:rsidRDefault="00000000">
      <w:pPr>
        <w:pStyle w:val="Heading2"/>
      </w:pPr>
      <w:r>
        <w:lastRenderedPageBreak/>
        <w:t>Authorized Representative</w:t>
      </w:r>
    </w:p>
    <w:p w14:paraId="7EC0112E" w14:textId="77777777" w:rsidR="0084685B" w:rsidRDefault="00000000">
      <w:r>
        <w:t>Name: ______________________</w:t>
      </w:r>
      <w:r>
        <w:br/>
        <w:t>Title: ______________________</w:t>
      </w:r>
      <w:r>
        <w:br/>
        <w:t>Signature: ______________________</w:t>
      </w:r>
      <w:r>
        <w:br/>
        <w:t>Company Seal: ______________________</w:t>
      </w:r>
    </w:p>
    <w:sectPr w:rsidR="0084685B"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A958A" w14:textId="77777777" w:rsidR="003516BE" w:rsidRDefault="003516BE">
      <w:pPr>
        <w:spacing w:after="0" w:line="240" w:lineRule="auto"/>
      </w:pPr>
      <w:r>
        <w:separator/>
      </w:r>
    </w:p>
  </w:endnote>
  <w:endnote w:type="continuationSeparator" w:id="0">
    <w:p w14:paraId="7CBA874C" w14:textId="77777777" w:rsidR="003516BE" w:rsidRDefault="00351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0B87C" w14:textId="77777777" w:rsidR="003516BE" w:rsidRDefault="003516BE">
      <w:pPr>
        <w:spacing w:after="0" w:line="240" w:lineRule="auto"/>
      </w:pPr>
      <w:r>
        <w:separator/>
      </w:r>
    </w:p>
  </w:footnote>
  <w:footnote w:type="continuationSeparator" w:id="0">
    <w:p w14:paraId="0C71177C" w14:textId="77777777" w:rsidR="003516BE" w:rsidRDefault="00351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027D" w14:textId="77777777" w:rsidR="0084685B" w:rsidRDefault="00000000">
    <w:pPr>
      <w:pStyle w:val="Header"/>
      <w:jc w:val="center"/>
    </w:pPr>
    <w:r>
      <w:rPr>
        <w:b/>
        <w:color w:val="005C99"/>
        <w:sz w:val="44"/>
      </w:rPr>
      <w:t>EVEREST INSURANCE GROUP</w:t>
    </w:r>
    <w:r>
      <w:rPr>
        <w:b/>
        <w:color w:val="005C99"/>
        <w:sz w:val="44"/>
      </w:rPr>
      <w:br/>
    </w:r>
    <w:r>
      <w:rPr>
        <w:sz w:val="18"/>
      </w:rPr>
      <w:t>Protecting What Matters Most</w:t>
    </w:r>
    <w:r>
      <w:rPr>
        <w:sz w:val="18"/>
      </w:rPr>
      <w:br/>
      <w:t>100 Finance Avenue | support@everestinsurance.com | +1 (555) 700-1000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44198349">
    <w:abstractNumId w:val="8"/>
  </w:num>
  <w:num w:numId="2" w16cid:durableId="896744077">
    <w:abstractNumId w:val="6"/>
  </w:num>
  <w:num w:numId="3" w16cid:durableId="151334875">
    <w:abstractNumId w:val="5"/>
  </w:num>
  <w:num w:numId="4" w16cid:durableId="806509684">
    <w:abstractNumId w:val="4"/>
  </w:num>
  <w:num w:numId="5" w16cid:durableId="628588313">
    <w:abstractNumId w:val="7"/>
  </w:num>
  <w:num w:numId="6" w16cid:durableId="1859343550">
    <w:abstractNumId w:val="3"/>
  </w:num>
  <w:num w:numId="7" w16cid:durableId="1340307195">
    <w:abstractNumId w:val="2"/>
  </w:num>
  <w:num w:numId="8" w16cid:durableId="226040046">
    <w:abstractNumId w:val="1"/>
  </w:num>
  <w:num w:numId="9" w16cid:durableId="222955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516BE"/>
    <w:rsid w:val="0084685B"/>
    <w:rsid w:val="00AA1D8D"/>
    <w:rsid w:val="00B47730"/>
    <w:rsid w:val="00CA5922"/>
    <w:rsid w:val="00CB0664"/>
    <w:rsid w:val="00DD78A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660B00"/>
  <w14:defaultImageDpi w14:val="300"/>
  <w15:docId w15:val="{E74529BC-9BA0-4753-9806-C1CF0457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2026-07-16T19:16:00Z</dcterms:created>
  <dcterms:modified xsi:type="dcterms:W3CDTF">2026-07-16T19:16:00Z</dcterms:modified>
  <cp:category/>
</cp:coreProperties>
</file>