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712F0" w14:textId="77777777" w:rsidR="00070AA5" w:rsidRDefault="00000000">
      <w:pPr>
        <w:shd w:val="clear" w:color="auto" w:fill="8A1538"/>
        <w:jc w:val="center"/>
      </w:pPr>
      <w:r>
        <w:rPr>
          <w:b/>
          <w:color w:val="FFFFFF"/>
          <w:sz w:val="56"/>
        </w:rPr>
        <w:t>MEMBERSHIP POLICY CHANGE NOTICE</w:t>
      </w:r>
    </w:p>
    <w:p w14:paraId="5DBE5C73" w14:textId="77777777" w:rsidR="00070AA5" w:rsidRDefault="00000000">
      <w:pPr>
        <w:jc w:val="center"/>
      </w:pPr>
      <w:r>
        <w:rPr>
          <w:i/>
          <w:color w:val="8A1538"/>
        </w:rPr>
        <w:t>Member Experience • Policy Evolution • Premium Template</w:t>
      </w:r>
    </w:p>
    <w:p w14:paraId="6AED8AC1" w14:textId="77777777" w:rsidR="00070AA5" w:rsidRDefault="00000000">
      <w:pPr>
        <w:pStyle w:val="Heading2"/>
      </w:pPr>
      <w:r>
        <w:t>Member Snapshot</w:t>
      </w:r>
    </w:p>
    <w:tbl>
      <w:tblPr>
        <w:tblStyle w:val="LightList-Accent2"/>
        <w:tblW w:w="0" w:type="auto"/>
        <w:jc w:val="center"/>
        <w:tblLook w:val="04A0" w:firstRow="1" w:lastRow="0" w:firstColumn="1" w:lastColumn="0" w:noHBand="0" w:noVBand="1"/>
      </w:tblPr>
      <w:tblGrid>
        <w:gridCol w:w="3640"/>
        <w:gridCol w:w="3642"/>
        <w:gridCol w:w="3642"/>
      </w:tblGrid>
      <w:tr w:rsidR="00070AA5" w14:paraId="76C855DB" w14:textId="77777777" w:rsidTr="00070A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8" w:type="dxa"/>
          </w:tcPr>
          <w:p w14:paraId="35F10C4B" w14:textId="77777777" w:rsidR="00070AA5" w:rsidRDefault="00000000">
            <w:r>
              <w:t>Member Name</w:t>
            </w:r>
          </w:p>
        </w:tc>
        <w:tc>
          <w:tcPr>
            <w:tcW w:w="3648" w:type="dxa"/>
          </w:tcPr>
          <w:p w14:paraId="7B716E96" w14:textId="77777777" w:rsidR="00070AA5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Membership ID</w:t>
            </w:r>
          </w:p>
        </w:tc>
        <w:tc>
          <w:tcPr>
            <w:tcW w:w="3648" w:type="dxa"/>
          </w:tcPr>
          <w:p w14:paraId="49AC6C6C" w14:textId="77777777" w:rsidR="00070AA5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Membership Tier</w:t>
            </w:r>
          </w:p>
        </w:tc>
      </w:tr>
      <w:tr w:rsidR="00070AA5" w14:paraId="4ACB7E84" w14:textId="77777777" w:rsidTr="00070A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8" w:type="dxa"/>
          </w:tcPr>
          <w:p w14:paraId="7E929E9A" w14:textId="77777777" w:rsidR="00070AA5" w:rsidRDefault="00000000">
            <w:r>
              <w:t>&lt;&lt;Name&gt;&gt;</w:t>
            </w:r>
          </w:p>
        </w:tc>
        <w:tc>
          <w:tcPr>
            <w:tcW w:w="3648" w:type="dxa"/>
          </w:tcPr>
          <w:p w14:paraId="59DB7773" w14:textId="77777777" w:rsidR="00070AA5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&lt;&lt;ID&gt;&gt;</w:t>
            </w:r>
          </w:p>
        </w:tc>
        <w:tc>
          <w:tcPr>
            <w:tcW w:w="3648" w:type="dxa"/>
          </w:tcPr>
          <w:p w14:paraId="53825A35" w14:textId="77777777" w:rsidR="00070AA5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&lt;&lt;Tier&gt;&gt;</w:t>
            </w:r>
          </w:p>
        </w:tc>
      </w:tr>
    </w:tbl>
    <w:p w14:paraId="7BC170EE" w14:textId="77777777" w:rsidR="00070AA5" w:rsidRDefault="00000000">
      <w:pPr>
        <w:pStyle w:val="Heading2"/>
      </w:pPr>
      <w:r>
        <w:t>What's Changing?</w:t>
      </w:r>
    </w:p>
    <w:tbl>
      <w:tblPr>
        <w:tblStyle w:val="TableGrid"/>
        <w:tblW w:w="0" w:type="auto"/>
        <w:tblBorders>
          <w:top w:val="double" w:sz="4" w:space="0" w:color="9D3511" w:themeColor="accent1" w:themeShade="BF"/>
          <w:left w:val="double" w:sz="4" w:space="0" w:color="9D3511" w:themeColor="accent1" w:themeShade="BF"/>
          <w:bottom w:val="double" w:sz="4" w:space="0" w:color="9D3511" w:themeColor="accent1" w:themeShade="BF"/>
          <w:right w:val="double" w:sz="4" w:space="0" w:color="9D3511" w:themeColor="accent1" w:themeShade="BF"/>
          <w:insideH w:val="double" w:sz="4" w:space="0" w:color="9D3511" w:themeColor="accent1" w:themeShade="BF"/>
          <w:insideV w:val="double" w:sz="4" w:space="0" w:color="9D3511" w:themeColor="accent1" w:themeShade="BF"/>
        </w:tblBorders>
        <w:tblLook w:val="04A0" w:firstRow="1" w:lastRow="0" w:firstColumn="1" w:lastColumn="0" w:noHBand="0" w:noVBand="1"/>
      </w:tblPr>
      <w:tblGrid>
        <w:gridCol w:w="5457"/>
        <w:gridCol w:w="5457"/>
      </w:tblGrid>
      <w:tr w:rsidR="00070AA5" w14:paraId="7CBA134D" w14:textId="77777777" w:rsidTr="008D218F">
        <w:trPr>
          <w:trHeight w:val="567"/>
        </w:trPr>
        <w:tc>
          <w:tcPr>
            <w:tcW w:w="5472" w:type="dxa"/>
          </w:tcPr>
          <w:p w14:paraId="471658A4" w14:textId="77777777" w:rsidR="00070AA5" w:rsidRDefault="00000000">
            <w:r>
              <w:t>Benefits Updated</w:t>
            </w:r>
          </w:p>
        </w:tc>
        <w:tc>
          <w:tcPr>
            <w:tcW w:w="5472" w:type="dxa"/>
          </w:tcPr>
          <w:p w14:paraId="3F5360EC" w14:textId="77777777" w:rsidR="00070AA5" w:rsidRDefault="00000000">
            <w:r>
              <w:t>&lt;&lt;Details&gt;&gt;</w:t>
            </w:r>
          </w:p>
        </w:tc>
      </w:tr>
      <w:tr w:rsidR="00070AA5" w14:paraId="3E688DC9" w14:textId="77777777" w:rsidTr="008D218F">
        <w:trPr>
          <w:trHeight w:val="567"/>
        </w:trPr>
        <w:tc>
          <w:tcPr>
            <w:tcW w:w="5472" w:type="dxa"/>
          </w:tcPr>
          <w:p w14:paraId="09835B73" w14:textId="77777777" w:rsidR="00070AA5" w:rsidRDefault="00000000">
            <w:r>
              <w:t>Eligibility</w:t>
            </w:r>
          </w:p>
        </w:tc>
        <w:tc>
          <w:tcPr>
            <w:tcW w:w="5472" w:type="dxa"/>
          </w:tcPr>
          <w:p w14:paraId="0F58029A" w14:textId="77777777" w:rsidR="00070AA5" w:rsidRDefault="00000000">
            <w:r>
              <w:t>&lt;&lt;Details&gt;&gt;</w:t>
            </w:r>
          </w:p>
        </w:tc>
      </w:tr>
      <w:tr w:rsidR="00070AA5" w14:paraId="0F87D42B" w14:textId="77777777" w:rsidTr="008D218F">
        <w:trPr>
          <w:trHeight w:val="567"/>
        </w:trPr>
        <w:tc>
          <w:tcPr>
            <w:tcW w:w="5472" w:type="dxa"/>
          </w:tcPr>
          <w:p w14:paraId="4C142891" w14:textId="77777777" w:rsidR="00070AA5" w:rsidRDefault="00000000">
            <w:r>
              <w:t>Renewal Terms</w:t>
            </w:r>
          </w:p>
        </w:tc>
        <w:tc>
          <w:tcPr>
            <w:tcW w:w="5472" w:type="dxa"/>
          </w:tcPr>
          <w:p w14:paraId="3C6526A1" w14:textId="77777777" w:rsidR="00070AA5" w:rsidRDefault="00000000">
            <w:r>
              <w:t>&lt;&lt;Details&gt;&gt;</w:t>
            </w:r>
          </w:p>
        </w:tc>
      </w:tr>
      <w:tr w:rsidR="00070AA5" w14:paraId="4EAB4547" w14:textId="77777777" w:rsidTr="008D218F">
        <w:trPr>
          <w:trHeight w:val="567"/>
        </w:trPr>
        <w:tc>
          <w:tcPr>
            <w:tcW w:w="5472" w:type="dxa"/>
          </w:tcPr>
          <w:p w14:paraId="68E33BC0" w14:textId="77777777" w:rsidR="00070AA5" w:rsidRDefault="00000000">
            <w:r>
              <w:t>Fees</w:t>
            </w:r>
          </w:p>
        </w:tc>
        <w:tc>
          <w:tcPr>
            <w:tcW w:w="5472" w:type="dxa"/>
          </w:tcPr>
          <w:p w14:paraId="7078358D" w14:textId="77777777" w:rsidR="00070AA5" w:rsidRDefault="00000000">
            <w:r>
              <w:t>&lt;&lt;Details&gt;&gt;</w:t>
            </w:r>
          </w:p>
        </w:tc>
      </w:tr>
      <w:tr w:rsidR="00070AA5" w14:paraId="59D944A2" w14:textId="77777777" w:rsidTr="008D218F">
        <w:trPr>
          <w:trHeight w:val="567"/>
        </w:trPr>
        <w:tc>
          <w:tcPr>
            <w:tcW w:w="5472" w:type="dxa"/>
          </w:tcPr>
          <w:p w14:paraId="1B8D93BB" w14:textId="77777777" w:rsidR="00070AA5" w:rsidRDefault="00000000">
            <w:r>
              <w:t>Effective Date</w:t>
            </w:r>
          </w:p>
        </w:tc>
        <w:tc>
          <w:tcPr>
            <w:tcW w:w="5472" w:type="dxa"/>
          </w:tcPr>
          <w:p w14:paraId="216925BB" w14:textId="77777777" w:rsidR="00070AA5" w:rsidRDefault="00000000">
            <w:r>
              <w:t>&lt;&lt;Date&gt;&gt;</w:t>
            </w:r>
          </w:p>
        </w:tc>
      </w:tr>
    </w:tbl>
    <w:p w14:paraId="7F2AE28C" w14:textId="77777777" w:rsidR="00070AA5" w:rsidRDefault="00000000">
      <w:pPr>
        <w:pStyle w:val="Heading2"/>
      </w:pPr>
      <w:r>
        <w:t>Member Action Center</w:t>
      </w:r>
    </w:p>
    <w:p w14:paraId="2B42240D" w14:textId="77777777" w:rsidR="00070AA5" w:rsidRDefault="00000000">
      <w:r>
        <w:t>☐ I accept the updated membership policy</w:t>
      </w:r>
      <w:r>
        <w:br/>
        <w:t>☐ I request additional information</w:t>
      </w:r>
      <w:r>
        <w:br/>
        <w:t>☐ I would like a representative to contact me</w:t>
      </w:r>
    </w:p>
    <w:tbl>
      <w:tblPr>
        <w:tblStyle w:val="MediumGrid1-Accent2"/>
        <w:tblW w:w="0" w:type="auto"/>
        <w:tblLook w:val="04A0" w:firstRow="1" w:lastRow="0" w:firstColumn="1" w:lastColumn="0" w:noHBand="0" w:noVBand="1"/>
      </w:tblPr>
      <w:tblGrid>
        <w:gridCol w:w="5462"/>
        <w:gridCol w:w="5462"/>
      </w:tblGrid>
      <w:tr w:rsidR="00070AA5" w14:paraId="6D01375B" w14:textId="77777777" w:rsidTr="00070A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2" w:type="dxa"/>
          </w:tcPr>
          <w:p w14:paraId="236DBEB2" w14:textId="77777777" w:rsidR="00070AA5" w:rsidRDefault="00000000">
            <w:r>
              <w:t>Member Signature: __________________</w:t>
            </w:r>
          </w:p>
        </w:tc>
        <w:tc>
          <w:tcPr>
            <w:tcW w:w="5472" w:type="dxa"/>
          </w:tcPr>
          <w:p w14:paraId="44398071" w14:textId="77777777" w:rsidR="00070AA5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Organization Representative: __________________</w:t>
            </w:r>
          </w:p>
        </w:tc>
      </w:tr>
    </w:tbl>
    <w:p w14:paraId="62B582C3" w14:textId="77777777" w:rsidR="0042712F" w:rsidRDefault="0042712F"/>
    <w:sectPr w:rsidR="0042712F" w:rsidSect="00034616">
      <w:pgSz w:w="12240" w:h="15840"/>
      <w:pgMar w:top="1440" w:right="648" w:bottom="1440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6366660">
    <w:abstractNumId w:val="8"/>
  </w:num>
  <w:num w:numId="2" w16cid:durableId="1633293267">
    <w:abstractNumId w:val="6"/>
  </w:num>
  <w:num w:numId="3" w16cid:durableId="1317566005">
    <w:abstractNumId w:val="5"/>
  </w:num>
  <w:num w:numId="4" w16cid:durableId="1364601221">
    <w:abstractNumId w:val="4"/>
  </w:num>
  <w:num w:numId="5" w16cid:durableId="474369885">
    <w:abstractNumId w:val="7"/>
  </w:num>
  <w:num w:numId="6" w16cid:durableId="1360350756">
    <w:abstractNumId w:val="3"/>
  </w:num>
  <w:num w:numId="7" w16cid:durableId="504325024">
    <w:abstractNumId w:val="2"/>
  </w:num>
  <w:num w:numId="8" w16cid:durableId="210843759">
    <w:abstractNumId w:val="1"/>
  </w:num>
  <w:num w:numId="9" w16cid:durableId="1870028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0AA5"/>
    <w:rsid w:val="0015074B"/>
    <w:rsid w:val="0029639D"/>
    <w:rsid w:val="00326F90"/>
    <w:rsid w:val="0042712F"/>
    <w:rsid w:val="008D218F"/>
    <w:rsid w:val="00AA1D8D"/>
    <w:rsid w:val="00B47730"/>
    <w:rsid w:val="00CB0664"/>
    <w:rsid w:val="00DD7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92B7F9"/>
  <w14:defaultImageDpi w14:val="300"/>
  <w15:docId w15:val="{E74529BC-9BA0-4753-9806-C1CF0457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8230B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D3481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68230B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D34817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D34817" w:themeColor="accent1"/>
      </w:pBdr>
      <w:spacing w:before="200" w:after="280"/>
      <w:ind w:left="936" w:right="936"/>
    </w:pPr>
    <w:rPr>
      <w:b/>
      <w:bCs/>
      <w:i/>
      <w:iCs/>
      <w:color w:val="D34817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D34817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D34817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9B2D1F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9B2D1F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9D3511" w:themeColor="accent1" w:themeShade="BF"/>
    </w:rPr>
    <w:tblPr>
      <w:tblStyleRowBandSize w:val="1"/>
      <w:tblStyleColBandSize w:val="1"/>
      <w:tblBorders>
        <w:top w:val="single" w:sz="8" w:space="0" w:color="D34817" w:themeColor="accent1"/>
        <w:bottom w:val="single" w:sz="8" w:space="0" w:color="D3481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4817" w:themeColor="accent1"/>
          <w:left w:val="nil"/>
          <w:bottom w:val="single" w:sz="8" w:space="0" w:color="D3481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4817" w:themeColor="accent1"/>
          <w:left w:val="nil"/>
          <w:bottom w:val="single" w:sz="8" w:space="0" w:color="D3481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CFC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CFC1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732117" w:themeColor="accent2" w:themeShade="BF"/>
    </w:rPr>
    <w:tblPr>
      <w:tblStyleRowBandSize w:val="1"/>
      <w:tblStyleColBandSize w:val="1"/>
      <w:tblBorders>
        <w:top w:val="single" w:sz="8" w:space="0" w:color="9B2D1F" w:themeColor="accent2"/>
        <w:bottom w:val="single" w:sz="8" w:space="0" w:color="9B2D1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2D1F" w:themeColor="accent2"/>
          <w:left w:val="nil"/>
          <w:bottom w:val="single" w:sz="8" w:space="0" w:color="9B2D1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C1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C1B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Borders>
        <w:top w:val="single" w:sz="8" w:space="0" w:color="A28E6A" w:themeColor="accent3"/>
        <w:bottom w:val="single" w:sz="8" w:space="0" w:color="A28E6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6F493C" w:themeColor="accent4" w:themeShade="BF"/>
    </w:rPr>
    <w:tblPr>
      <w:tblStyleRowBandSize w:val="1"/>
      <w:tblStyleColBandSize w:val="1"/>
      <w:tblBorders>
        <w:top w:val="single" w:sz="8" w:space="0" w:color="956251" w:themeColor="accent4"/>
        <w:bottom w:val="single" w:sz="8" w:space="0" w:color="956251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56251" w:themeColor="accent4"/>
          <w:left w:val="nil"/>
          <w:bottom w:val="single" w:sz="8" w:space="0" w:color="956251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56251" w:themeColor="accent4"/>
          <w:left w:val="nil"/>
          <w:bottom w:val="single" w:sz="8" w:space="0" w:color="956251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D7D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D7D2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6D6262" w:themeColor="accent5" w:themeShade="BF"/>
    </w:rPr>
    <w:tblPr>
      <w:tblStyleRowBandSize w:val="1"/>
      <w:tblStyleColBandSize w:val="1"/>
      <w:tblBorders>
        <w:top w:val="single" w:sz="8" w:space="0" w:color="918485" w:themeColor="accent5"/>
        <w:bottom w:val="single" w:sz="8" w:space="0" w:color="91848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8485" w:themeColor="accent5"/>
          <w:left w:val="nil"/>
          <w:bottom w:val="single" w:sz="8" w:space="0" w:color="91848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8485" w:themeColor="accent5"/>
          <w:left w:val="nil"/>
          <w:bottom w:val="single" w:sz="8" w:space="0" w:color="91848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E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E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634545" w:themeColor="accent6" w:themeShade="BF"/>
    </w:rPr>
    <w:tblPr>
      <w:tblStyleRowBandSize w:val="1"/>
      <w:tblStyleColBandSize w:val="1"/>
      <w:tblBorders>
        <w:top w:val="single" w:sz="8" w:space="0" w:color="855D5D" w:themeColor="accent6"/>
        <w:bottom w:val="single" w:sz="8" w:space="0" w:color="855D5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5D5D" w:themeColor="accent6"/>
          <w:left w:val="nil"/>
          <w:bottom w:val="single" w:sz="8" w:space="0" w:color="855D5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5D5D" w:themeColor="accent6"/>
          <w:left w:val="nil"/>
          <w:bottom w:val="single" w:sz="8" w:space="0" w:color="855D5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D5D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D5D5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D34817" w:themeColor="accent1"/>
        <w:left w:val="single" w:sz="8" w:space="0" w:color="D34817" w:themeColor="accent1"/>
        <w:bottom w:val="single" w:sz="8" w:space="0" w:color="D34817" w:themeColor="accent1"/>
        <w:right w:val="single" w:sz="8" w:space="0" w:color="D3481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3481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</w:tcBorders>
      </w:tcPr>
    </w:tblStylePr>
    <w:tblStylePr w:type="band1Horz"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2D1F" w:themeColor="accent2"/>
        <w:left w:val="single" w:sz="8" w:space="0" w:color="9B2D1F" w:themeColor="accent2"/>
        <w:bottom w:val="single" w:sz="8" w:space="0" w:color="9B2D1F" w:themeColor="accent2"/>
        <w:right w:val="single" w:sz="8" w:space="0" w:color="9B2D1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2D1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</w:tcBorders>
      </w:tcPr>
    </w:tblStylePr>
    <w:tblStylePr w:type="band1Horz"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28E6A" w:themeColor="accent3"/>
        <w:left w:val="single" w:sz="8" w:space="0" w:color="A28E6A" w:themeColor="accent3"/>
        <w:bottom w:val="single" w:sz="8" w:space="0" w:color="A28E6A" w:themeColor="accent3"/>
        <w:right w:val="single" w:sz="8" w:space="0" w:color="A28E6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28E6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</w:tcPr>
    </w:tblStylePr>
    <w:tblStylePr w:type="band1Horz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56251" w:themeColor="accent4"/>
        <w:left w:val="single" w:sz="8" w:space="0" w:color="956251" w:themeColor="accent4"/>
        <w:bottom w:val="single" w:sz="8" w:space="0" w:color="956251" w:themeColor="accent4"/>
        <w:right w:val="single" w:sz="8" w:space="0" w:color="956251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5625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</w:tcBorders>
      </w:tcPr>
    </w:tblStylePr>
    <w:tblStylePr w:type="band1Horz"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18485" w:themeColor="accent5"/>
        <w:left w:val="single" w:sz="8" w:space="0" w:color="918485" w:themeColor="accent5"/>
        <w:bottom w:val="single" w:sz="8" w:space="0" w:color="918485" w:themeColor="accent5"/>
        <w:right w:val="single" w:sz="8" w:space="0" w:color="91848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848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</w:tcBorders>
      </w:tcPr>
    </w:tblStylePr>
    <w:tblStylePr w:type="band1Horz"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55D5D" w:themeColor="accent6"/>
        <w:left w:val="single" w:sz="8" w:space="0" w:color="855D5D" w:themeColor="accent6"/>
        <w:bottom w:val="single" w:sz="8" w:space="0" w:color="855D5D" w:themeColor="accent6"/>
        <w:right w:val="single" w:sz="8" w:space="0" w:color="855D5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5D5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</w:tcBorders>
      </w:tcPr>
    </w:tblStylePr>
    <w:tblStylePr w:type="band1Horz"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D34817" w:themeColor="accent1"/>
        <w:left w:val="single" w:sz="8" w:space="0" w:color="D34817" w:themeColor="accent1"/>
        <w:bottom w:val="single" w:sz="8" w:space="0" w:color="D34817" w:themeColor="accent1"/>
        <w:right w:val="single" w:sz="8" w:space="0" w:color="D34817" w:themeColor="accent1"/>
        <w:insideH w:val="single" w:sz="8" w:space="0" w:color="D34817" w:themeColor="accent1"/>
        <w:insideV w:val="single" w:sz="8" w:space="0" w:color="D3481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18" w:space="0" w:color="D34817" w:themeColor="accent1"/>
          <w:right w:val="single" w:sz="8" w:space="0" w:color="D34817" w:themeColor="accent1"/>
          <w:insideH w:val="nil"/>
          <w:insideV w:val="single" w:sz="8" w:space="0" w:color="D3481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  <w:insideH w:val="nil"/>
          <w:insideV w:val="single" w:sz="8" w:space="0" w:color="D3481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</w:tcBorders>
      </w:tcPr>
    </w:tblStylePr>
    <w:tblStylePr w:type="band1Vert"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</w:tcBorders>
        <w:shd w:val="clear" w:color="auto" w:fill="F8CFC1" w:themeFill="accent1" w:themeFillTint="3F"/>
      </w:tcPr>
    </w:tblStylePr>
    <w:tblStylePr w:type="band1Horz"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  <w:insideV w:val="single" w:sz="8" w:space="0" w:color="D34817" w:themeColor="accent1"/>
        </w:tcBorders>
        <w:shd w:val="clear" w:color="auto" w:fill="F8CFC1" w:themeFill="accent1" w:themeFillTint="3F"/>
      </w:tcPr>
    </w:tblStylePr>
    <w:tblStylePr w:type="band2Horz">
      <w:tblPr/>
      <w:tcPr>
        <w:tcBorders>
          <w:top w:val="single" w:sz="8" w:space="0" w:color="D34817" w:themeColor="accent1"/>
          <w:left w:val="single" w:sz="8" w:space="0" w:color="D34817" w:themeColor="accent1"/>
          <w:bottom w:val="single" w:sz="8" w:space="0" w:color="D34817" w:themeColor="accent1"/>
          <w:right w:val="single" w:sz="8" w:space="0" w:color="D34817" w:themeColor="accent1"/>
          <w:insideV w:val="single" w:sz="8" w:space="0" w:color="D34817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2D1F" w:themeColor="accent2"/>
        <w:left w:val="single" w:sz="8" w:space="0" w:color="9B2D1F" w:themeColor="accent2"/>
        <w:bottom w:val="single" w:sz="8" w:space="0" w:color="9B2D1F" w:themeColor="accent2"/>
        <w:right w:val="single" w:sz="8" w:space="0" w:color="9B2D1F" w:themeColor="accent2"/>
        <w:insideH w:val="single" w:sz="8" w:space="0" w:color="9B2D1F" w:themeColor="accent2"/>
        <w:insideV w:val="single" w:sz="8" w:space="0" w:color="9B2D1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18" w:space="0" w:color="9B2D1F" w:themeColor="accent2"/>
          <w:right w:val="single" w:sz="8" w:space="0" w:color="9B2D1F" w:themeColor="accent2"/>
          <w:insideH w:val="nil"/>
          <w:insideV w:val="single" w:sz="8" w:space="0" w:color="9B2D1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  <w:insideH w:val="nil"/>
          <w:insideV w:val="single" w:sz="8" w:space="0" w:color="9B2D1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</w:tcBorders>
      </w:tcPr>
    </w:tblStylePr>
    <w:tblStylePr w:type="band1Vert"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</w:tcBorders>
        <w:shd w:val="clear" w:color="auto" w:fill="F1C1BC" w:themeFill="accent2" w:themeFillTint="3F"/>
      </w:tcPr>
    </w:tblStylePr>
    <w:tblStylePr w:type="band1Horz"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  <w:insideV w:val="single" w:sz="8" w:space="0" w:color="9B2D1F" w:themeColor="accent2"/>
        </w:tcBorders>
        <w:shd w:val="clear" w:color="auto" w:fill="F1C1BC" w:themeFill="accent2" w:themeFillTint="3F"/>
      </w:tcPr>
    </w:tblStylePr>
    <w:tblStylePr w:type="band2Horz">
      <w:tblPr/>
      <w:tcPr>
        <w:tcBorders>
          <w:top w:val="single" w:sz="8" w:space="0" w:color="9B2D1F" w:themeColor="accent2"/>
          <w:left w:val="single" w:sz="8" w:space="0" w:color="9B2D1F" w:themeColor="accent2"/>
          <w:bottom w:val="single" w:sz="8" w:space="0" w:color="9B2D1F" w:themeColor="accent2"/>
          <w:right w:val="single" w:sz="8" w:space="0" w:color="9B2D1F" w:themeColor="accent2"/>
          <w:insideV w:val="single" w:sz="8" w:space="0" w:color="9B2D1F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28E6A" w:themeColor="accent3"/>
        <w:left w:val="single" w:sz="8" w:space="0" w:color="A28E6A" w:themeColor="accent3"/>
        <w:bottom w:val="single" w:sz="8" w:space="0" w:color="A28E6A" w:themeColor="accent3"/>
        <w:right w:val="single" w:sz="8" w:space="0" w:color="A28E6A" w:themeColor="accent3"/>
        <w:insideH w:val="single" w:sz="8" w:space="0" w:color="A28E6A" w:themeColor="accent3"/>
        <w:insideV w:val="single" w:sz="8" w:space="0" w:color="A28E6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18" w:space="0" w:color="A28E6A" w:themeColor="accent3"/>
          <w:right w:val="single" w:sz="8" w:space="0" w:color="A28E6A" w:themeColor="accent3"/>
          <w:insideH w:val="nil"/>
          <w:insideV w:val="single" w:sz="8" w:space="0" w:color="A28E6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  <w:insideH w:val="nil"/>
          <w:insideV w:val="single" w:sz="8" w:space="0" w:color="A28E6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</w:tcPr>
    </w:tblStylePr>
    <w:tblStylePr w:type="band1Vert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  <w:shd w:val="clear" w:color="auto" w:fill="E8E2DA" w:themeFill="accent3" w:themeFillTint="3F"/>
      </w:tcPr>
    </w:tblStylePr>
    <w:tblStylePr w:type="band1Horz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  <w:insideV w:val="single" w:sz="8" w:space="0" w:color="A28E6A" w:themeColor="accent3"/>
        </w:tcBorders>
        <w:shd w:val="clear" w:color="auto" w:fill="E8E2DA" w:themeFill="accent3" w:themeFillTint="3F"/>
      </w:tcPr>
    </w:tblStylePr>
    <w:tblStylePr w:type="band2Horz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  <w:insideV w:val="single" w:sz="8" w:space="0" w:color="A28E6A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56251" w:themeColor="accent4"/>
        <w:left w:val="single" w:sz="8" w:space="0" w:color="956251" w:themeColor="accent4"/>
        <w:bottom w:val="single" w:sz="8" w:space="0" w:color="956251" w:themeColor="accent4"/>
        <w:right w:val="single" w:sz="8" w:space="0" w:color="956251" w:themeColor="accent4"/>
        <w:insideH w:val="single" w:sz="8" w:space="0" w:color="956251" w:themeColor="accent4"/>
        <w:insideV w:val="single" w:sz="8" w:space="0" w:color="956251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18" w:space="0" w:color="956251" w:themeColor="accent4"/>
          <w:right w:val="single" w:sz="8" w:space="0" w:color="956251" w:themeColor="accent4"/>
          <w:insideH w:val="nil"/>
          <w:insideV w:val="single" w:sz="8" w:space="0" w:color="956251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  <w:insideH w:val="nil"/>
          <w:insideV w:val="single" w:sz="8" w:space="0" w:color="956251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</w:tcBorders>
      </w:tcPr>
    </w:tblStylePr>
    <w:tblStylePr w:type="band1Vert"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</w:tcBorders>
        <w:shd w:val="clear" w:color="auto" w:fill="E6D7D2" w:themeFill="accent4" w:themeFillTint="3F"/>
      </w:tcPr>
    </w:tblStylePr>
    <w:tblStylePr w:type="band1Horz"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  <w:insideV w:val="single" w:sz="8" w:space="0" w:color="956251" w:themeColor="accent4"/>
        </w:tcBorders>
        <w:shd w:val="clear" w:color="auto" w:fill="E6D7D2" w:themeFill="accent4" w:themeFillTint="3F"/>
      </w:tcPr>
    </w:tblStylePr>
    <w:tblStylePr w:type="band2Horz">
      <w:tblPr/>
      <w:tcPr>
        <w:tcBorders>
          <w:top w:val="single" w:sz="8" w:space="0" w:color="956251" w:themeColor="accent4"/>
          <w:left w:val="single" w:sz="8" w:space="0" w:color="956251" w:themeColor="accent4"/>
          <w:bottom w:val="single" w:sz="8" w:space="0" w:color="956251" w:themeColor="accent4"/>
          <w:right w:val="single" w:sz="8" w:space="0" w:color="956251" w:themeColor="accent4"/>
          <w:insideV w:val="single" w:sz="8" w:space="0" w:color="956251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18485" w:themeColor="accent5"/>
        <w:left w:val="single" w:sz="8" w:space="0" w:color="918485" w:themeColor="accent5"/>
        <w:bottom w:val="single" w:sz="8" w:space="0" w:color="918485" w:themeColor="accent5"/>
        <w:right w:val="single" w:sz="8" w:space="0" w:color="918485" w:themeColor="accent5"/>
        <w:insideH w:val="single" w:sz="8" w:space="0" w:color="918485" w:themeColor="accent5"/>
        <w:insideV w:val="single" w:sz="8" w:space="0" w:color="91848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18" w:space="0" w:color="918485" w:themeColor="accent5"/>
          <w:right w:val="single" w:sz="8" w:space="0" w:color="918485" w:themeColor="accent5"/>
          <w:insideH w:val="nil"/>
          <w:insideV w:val="single" w:sz="8" w:space="0" w:color="91848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  <w:insideH w:val="nil"/>
          <w:insideV w:val="single" w:sz="8" w:space="0" w:color="91848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</w:tcBorders>
      </w:tcPr>
    </w:tblStylePr>
    <w:tblStylePr w:type="band1Vert"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</w:tcBorders>
        <w:shd w:val="clear" w:color="auto" w:fill="E3E0E0" w:themeFill="accent5" w:themeFillTint="3F"/>
      </w:tcPr>
    </w:tblStylePr>
    <w:tblStylePr w:type="band1Horz"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  <w:insideV w:val="single" w:sz="8" w:space="0" w:color="918485" w:themeColor="accent5"/>
        </w:tcBorders>
        <w:shd w:val="clear" w:color="auto" w:fill="E3E0E0" w:themeFill="accent5" w:themeFillTint="3F"/>
      </w:tcPr>
    </w:tblStylePr>
    <w:tblStylePr w:type="band2Horz">
      <w:tblPr/>
      <w:tcPr>
        <w:tcBorders>
          <w:top w:val="single" w:sz="8" w:space="0" w:color="918485" w:themeColor="accent5"/>
          <w:left w:val="single" w:sz="8" w:space="0" w:color="918485" w:themeColor="accent5"/>
          <w:bottom w:val="single" w:sz="8" w:space="0" w:color="918485" w:themeColor="accent5"/>
          <w:right w:val="single" w:sz="8" w:space="0" w:color="918485" w:themeColor="accent5"/>
          <w:insideV w:val="single" w:sz="8" w:space="0" w:color="91848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55D5D" w:themeColor="accent6"/>
        <w:left w:val="single" w:sz="8" w:space="0" w:color="855D5D" w:themeColor="accent6"/>
        <w:bottom w:val="single" w:sz="8" w:space="0" w:color="855D5D" w:themeColor="accent6"/>
        <w:right w:val="single" w:sz="8" w:space="0" w:color="855D5D" w:themeColor="accent6"/>
        <w:insideH w:val="single" w:sz="8" w:space="0" w:color="855D5D" w:themeColor="accent6"/>
        <w:insideV w:val="single" w:sz="8" w:space="0" w:color="855D5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18" w:space="0" w:color="855D5D" w:themeColor="accent6"/>
          <w:right w:val="single" w:sz="8" w:space="0" w:color="855D5D" w:themeColor="accent6"/>
          <w:insideH w:val="nil"/>
          <w:insideV w:val="single" w:sz="8" w:space="0" w:color="855D5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  <w:insideH w:val="nil"/>
          <w:insideV w:val="single" w:sz="8" w:space="0" w:color="855D5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</w:tcBorders>
      </w:tcPr>
    </w:tblStylePr>
    <w:tblStylePr w:type="band1Vert"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</w:tcBorders>
        <w:shd w:val="clear" w:color="auto" w:fill="E2D5D5" w:themeFill="accent6" w:themeFillTint="3F"/>
      </w:tcPr>
    </w:tblStylePr>
    <w:tblStylePr w:type="band1Horz"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  <w:insideV w:val="single" w:sz="8" w:space="0" w:color="855D5D" w:themeColor="accent6"/>
        </w:tcBorders>
        <w:shd w:val="clear" w:color="auto" w:fill="E2D5D5" w:themeFill="accent6" w:themeFillTint="3F"/>
      </w:tcPr>
    </w:tblStylePr>
    <w:tblStylePr w:type="band2Horz">
      <w:tblPr/>
      <w:tcPr>
        <w:tcBorders>
          <w:top w:val="single" w:sz="8" w:space="0" w:color="855D5D" w:themeColor="accent6"/>
          <w:left w:val="single" w:sz="8" w:space="0" w:color="855D5D" w:themeColor="accent6"/>
          <w:bottom w:val="single" w:sz="8" w:space="0" w:color="855D5D" w:themeColor="accent6"/>
          <w:right w:val="single" w:sz="8" w:space="0" w:color="855D5D" w:themeColor="accent6"/>
          <w:insideV w:val="single" w:sz="8" w:space="0" w:color="855D5D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A6F44" w:themeColor="accent1" w:themeTint="BF"/>
        <w:left w:val="single" w:sz="8" w:space="0" w:color="EA6F44" w:themeColor="accent1" w:themeTint="BF"/>
        <w:bottom w:val="single" w:sz="8" w:space="0" w:color="EA6F44" w:themeColor="accent1" w:themeTint="BF"/>
        <w:right w:val="single" w:sz="8" w:space="0" w:color="EA6F44" w:themeColor="accent1" w:themeTint="BF"/>
        <w:insideH w:val="single" w:sz="8" w:space="0" w:color="EA6F4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6F44" w:themeColor="accent1" w:themeTint="BF"/>
          <w:left w:val="single" w:sz="8" w:space="0" w:color="EA6F44" w:themeColor="accent1" w:themeTint="BF"/>
          <w:bottom w:val="single" w:sz="8" w:space="0" w:color="EA6F44" w:themeColor="accent1" w:themeTint="BF"/>
          <w:right w:val="single" w:sz="8" w:space="0" w:color="EA6F44" w:themeColor="accent1" w:themeTint="BF"/>
          <w:insideH w:val="nil"/>
          <w:insideV w:val="nil"/>
        </w:tcBorders>
        <w:shd w:val="clear" w:color="auto" w:fill="D3481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6F44" w:themeColor="accent1" w:themeTint="BF"/>
          <w:left w:val="single" w:sz="8" w:space="0" w:color="EA6F44" w:themeColor="accent1" w:themeTint="BF"/>
          <w:bottom w:val="single" w:sz="8" w:space="0" w:color="EA6F44" w:themeColor="accent1" w:themeTint="BF"/>
          <w:right w:val="single" w:sz="8" w:space="0" w:color="EA6F4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CFC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CFC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D64634" w:themeColor="accent2" w:themeTint="BF"/>
        <w:left w:val="single" w:sz="8" w:space="0" w:color="D64634" w:themeColor="accent2" w:themeTint="BF"/>
        <w:bottom w:val="single" w:sz="8" w:space="0" w:color="D64634" w:themeColor="accent2" w:themeTint="BF"/>
        <w:right w:val="single" w:sz="8" w:space="0" w:color="D64634" w:themeColor="accent2" w:themeTint="BF"/>
        <w:insideH w:val="single" w:sz="8" w:space="0" w:color="D6463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64634" w:themeColor="accent2" w:themeTint="BF"/>
          <w:left w:val="single" w:sz="8" w:space="0" w:color="D64634" w:themeColor="accent2" w:themeTint="BF"/>
          <w:bottom w:val="single" w:sz="8" w:space="0" w:color="D64634" w:themeColor="accent2" w:themeTint="BF"/>
          <w:right w:val="single" w:sz="8" w:space="0" w:color="D64634" w:themeColor="accent2" w:themeTint="BF"/>
          <w:insideH w:val="nil"/>
          <w:insideV w:val="nil"/>
        </w:tcBorders>
        <w:shd w:val="clear" w:color="auto" w:fill="9B2D1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4634" w:themeColor="accent2" w:themeTint="BF"/>
          <w:left w:val="single" w:sz="8" w:space="0" w:color="D64634" w:themeColor="accent2" w:themeTint="BF"/>
          <w:bottom w:val="single" w:sz="8" w:space="0" w:color="D64634" w:themeColor="accent2" w:themeTint="BF"/>
          <w:right w:val="single" w:sz="8" w:space="0" w:color="D6463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C1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C1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9AA8F" w:themeColor="accent3" w:themeTint="BF"/>
        <w:left w:val="single" w:sz="8" w:space="0" w:color="B9AA8F" w:themeColor="accent3" w:themeTint="BF"/>
        <w:bottom w:val="single" w:sz="8" w:space="0" w:color="B9AA8F" w:themeColor="accent3" w:themeTint="BF"/>
        <w:right w:val="single" w:sz="8" w:space="0" w:color="B9AA8F" w:themeColor="accent3" w:themeTint="BF"/>
        <w:insideH w:val="single" w:sz="8" w:space="0" w:color="B9AA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AA8F" w:themeColor="accent3" w:themeTint="BF"/>
          <w:left w:val="single" w:sz="8" w:space="0" w:color="B9AA8F" w:themeColor="accent3" w:themeTint="BF"/>
          <w:bottom w:val="single" w:sz="8" w:space="0" w:color="B9AA8F" w:themeColor="accent3" w:themeTint="BF"/>
          <w:right w:val="single" w:sz="8" w:space="0" w:color="B9AA8F" w:themeColor="accent3" w:themeTint="BF"/>
          <w:insideH w:val="nil"/>
          <w:insideV w:val="nil"/>
        </w:tcBorders>
        <w:shd w:val="clear" w:color="auto" w:fill="A28E6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AA8F" w:themeColor="accent3" w:themeTint="BF"/>
          <w:left w:val="single" w:sz="8" w:space="0" w:color="B9AA8F" w:themeColor="accent3" w:themeTint="BF"/>
          <w:bottom w:val="single" w:sz="8" w:space="0" w:color="B9AA8F" w:themeColor="accent3" w:themeTint="BF"/>
          <w:right w:val="single" w:sz="8" w:space="0" w:color="B9AA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2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58676" w:themeColor="accent4" w:themeTint="BF"/>
        <w:left w:val="single" w:sz="8" w:space="0" w:color="B58676" w:themeColor="accent4" w:themeTint="BF"/>
        <w:bottom w:val="single" w:sz="8" w:space="0" w:color="B58676" w:themeColor="accent4" w:themeTint="BF"/>
        <w:right w:val="single" w:sz="8" w:space="0" w:color="B58676" w:themeColor="accent4" w:themeTint="BF"/>
        <w:insideH w:val="single" w:sz="8" w:space="0" w:color="B5867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58676" w:themeColor="accent4" w:themeTint="BF"/>
          <w:left w:val="single" w:sz="8" w:space="0" w:color="B58676" w:themeColor="accent4" w:themeTint="BF"/>
          <w:bottom w:val="single" w:sz="8" w:space="0" w:color="B58676" w:themeColor="accent4" w:themeTint="BF"/>
          <w:right w:val="single" w:sz="8" w:space="0" w:color="B58676" w:themeColor="accent4" w:themeTint="BF"/>
          <w:insideH w:val="nil"/>
          <w:insideV w:val="nil"/>
        </w:tcBorders>
        <w:shd w:val="clear" w:color="auto" w:fill="95625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8676" w:themeColor="accent4" w:themeTint="BF"/>
          <w:left w:val="single" w:sz="8" w:space="0" w:color="B58676" w:themeColor="accent4" w:themeTint="BF"/>
          <w:bottom w:val="single" w:sz="8" w:space="0" w:color="B58676" w:themeColor="accent4" w:themeTint="BF"/>
          <w:right w:val="single" w:sz="8" w:space="0" w:color="B5867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D7D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D7D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CA2A3" w:themeColor="accent5" w:themeTint="BF"/>
        <w:left w:val="single" w:sz="8" w:space="0" w:color="ACA2A3" w:themeColor="accent5" w:themeTint="BF"/>
        <w:bottom w:val="single" w:sz="8" w:space="0" w:color="ACA2A3" w:themeColor="accent5" w:themeTint="BF"/>
        <w:right w:val="single" w:sz="8" w:space="0" w:color="ACA2A3" w:themeColor="accent5" w:themeTint="BF"/>
        <w:insideH w:val="single" w:sz="8" w:space="0" w:color="ACA2A3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CA2A3" w:themeColor="accent5" w:themeTint="BF"/>
          <w:left w:val="single" w:sz="8" w:space="0" w:color="ACA2A3" w:themeColor="accent5" w:themeTint="BF"/>
          <w:bottom w:val="single" w:sz="8" w:space="0" w:color="ACA2A3" w:themeColor="accent5" w:themeTint="BF"/>
          <w:right w:val="single" w:sz="8" w:space="0" w:color="ACA2A3" w:themeColor="accent5" w:themeTint="BF"/>
          <w:insideH w:val="nil"/>
          <w:insideV w:val="nil"/>
        </w:tcBorders>
        <w:shd w:val="clear" w:color="auto" w:fill="91848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A2A3" w:themeColor="accent5" w:themeTint="BF"/>
          <w:left w:val="single" w:sz="8" w:space="0" w:color="ACA2A3" w:themeColor="accent5" w:themeTint="BF"/>
          <w:bottom w:val="single" w:sz="8" w:space="0" w:color="ACA2A3" w:themeColor="accent5" w:themeTint="BF"/>
          <w:right w:val="single" w:sz="8" w:space="0" w:color="ACA2A3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0E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0E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78181" w:themeColor="accent6" w:themeTint="BF"/>
        <w:left w:val="single" w:sz="8" w:space="0" w:color="A78181" w:themeColor="accent6" w:themeTint="BF"/>
        <w:bottom w:val="single" w:sz="8" w:space="0" w:color="A78181" w:themeColor="accent6" w:themeTint="BF"/>
        <w:right w:val="single" w:sz="8" w:space="0" w:color="A78181" w:themeColor="accent6" w:themeTint="BF"/>
        <w:insideH w:val="single" w:sz="8" w:space="0" w:color="A7818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78181" w:themeColor="accent6" w:themeTint="BF"/>
          <w:left w:val="single" w:sz="8" w:space="0" w:color="A78181" w:themeColor="accent6" w:themeTint="BF"/>
          <w:bottom w:val="single" w:sz="8" w:space="0" w:color="A78181" w:themeColor="accent6" w:themeTint="BF"/>
          <w:right w:val="single" w:sz="8" w:space="0" w:color="A78181" w:themeColor="accent6" w:themeTint="BF"/>
          <w:insideH w:val="nil"/>
          <w:insideV w:val="nil"/>
        </w:tcBorders>
        <w:shd w:val="clear" w:color="auto" w:fill="855D5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78181" w:themeColor="accent6" w:themeTint="BF"/>
          <w:left w:val="single" w:sz="8" w:space="0" w:color="A78181" w:themeColor="accent6" w:themeTint="BF"/>
          <w:bottom w:val="single" w:sz="8" w:space="0" w:color="A78181" w:themeColor="accent6" w:themeTint="BF"/>
          <w:right w:val="single" w:sz="8" w:space="0" w:color="A7818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5D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D5D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481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481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481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2D1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2D1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2D1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28E6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28E6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28E6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5625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5625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5625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848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848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848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5D5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5D5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5D5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34817" w:themeColor="accent1"/>
        <w:bottom w:val="single" w:sz="8" w:space="0" w:color="D3481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34817" w:themeColor="accent1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D34817" w:themeColor="accent1"/>
          <w:bottom w:val="single" w:sz="8" w:space="0" w:color="D3481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4817" w:themeColor="accent1"/>
          <w:bottom w:val="single" w:sz="8" w:space="0" w:color="D34817" w:themeColor="accent1"/>
        </w:tcBorders>
      </w:tcPr>
    </w:tblStylePr>
    <w:tblStylePr w:type="band1Vert">
      <w:tblPr/>
      <w:tcPr>
        <w:shd w:val="clear" w:color="auto" w:fill="F8CFC1" w:themeFill="accent1" w:themeFillTint="3F"/>
      </w:tcPr>
    </w:tblStylePr>
    <w:tblStylePr w:type="band1Horz">
      <w:tblPr/>
      <w:tcPr>
        <w:shd w:val="clear" w:color="auto" w:fill="F8CFC1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2D1F" w:themeColor="accent2"/>
        <w:bottom w:val="single" w:sz="8" w:space="0" w:color="9B2D1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2D1F" w:themeColor="accent2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9B2D1F" w:themeColor="accent2"/>
          <w:bottom w:val="single" w:sz="8" w:space="0" w:color="9B2D1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2D1F" w:themeColor="accent2"/>
          <w:bottom w:val="single" w:sz="8" w:space="0" w:color="9B2D1F" w:themeColor="accent2"/>
        </w:tcBorders>
      </w:tcPr>
    </w:tblStylePr>
    <w:tblStylePr w:type="band1Vert">
      <w:tblPr/>
      <w:tcPr>
        <w:shd w:val="clear" w:color="auto" w:fill="F1C1BC" w:themeFill="accent2" w:themeFillTint="3F"/>
      </w:tcPr>
    </w:tblStylePr>
    <w:tblStylePr w:type="band1Horz">
      <w:tblPr/>
      <w:tcPr>
        <w:shd w:val="clear" w:color="auto" w:fill="F1C1B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28E6A" w:themeColor="accent3"/>
        <w:bottom w:val="single" w:sz="8" w:space="0" w:color="A28E6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28E6A" w:themeColor="accent3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A28E6A" w:themeColor="accent3"/>
          <w:bottom w:val="single" w:sz="8" w:space="0" w:color="A28E6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28E6A" w:themeColor="accent3"/>
          <w:bottom w:val="single" w:sz="8" w:space="0" w:color="A28E6A" w:themeColor="accent3"/>
        </w:tcBorders>
      </w:tcPr>
    </w:tblStylePr>
    <w:tblStylePr w:type="band1Vert">
      <w:tblPr/>
      <w:tcPr>
        <w:shd w:val="clear" w:color="auto" w:fill="E8E2DA" w:themeFill="accent3" w:themeFillTint="3F"/>
      </w:tcPr>
    </w:tblStylePr>
    <w:tblStylePr w:type="band1Horz">
      <w:tblPr/>
      <w:tcPr>
        <w:shd w:val="clear" w:color="auto" w:fill="E8E2DA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56251" w:themeColor="accent4"/>
        <w:bottom w:val="single" w:sz="8" w:space="0" w:color="956251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56251" w:themeColor="accent4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956251" w:themeColor="accent4"/>
          <w:bottom w:val="single" w:sz="8" w:space="0" w:color="95625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56251" w:themeColor="accent4"/>
          <w:bottom w:val="single" w:sz="8" w:space="0" w:color="956251" w:themeColor="accent4"/>
        </w:tcBorders>
      </w:tcPr>
    </w:tblStylePr>
    <w:tblStylePr w:type="band1Vert">
      <w:tblPr/>
      <w:tcPr>
        <w:shd w:val="clear" w:color="auto" w:fill="E6D7D2" w:themeFill="accent4" w:themeFillTint="3F"/>
      </w:tcPr>
    </w:tblStylePr>
    <w:tblStylePr w:type="band1Horz">
      <w:tblPr/>
      <w:tcPr>
        <w:shd w:val="clear" w:color="auto" w:fill="E6D7D2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18485" w:themeColor="accent5"/>
        <w:bottom w:val="single" w:sz="8" w:space="0" w:color="91848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8485" w:themeColor="accent5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918485" w:themeColor="accent5"/>
          <w:bottom w:val="single" w:sz="8" w:space="0" w:color="91848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8485" w:themeColor="accent5"/>
          <w:bottom w:val="single" w:sz="8" w:space="0" w:color="918485" w:themeColor="accent5"/>
        </w:tcBorders>
      </w:tcPr>
    </w:tblStylePr>
    <w:tblStylePr w:type="band1Vert">
      <w:tblPr/>
      <w:tcPr>
        <w:shd w:val="clear" w:color="auto" w:fill="E3E0E0" w:themeFill="accent5" w:themeFillTint="3F"/>
      </w:tcPr>
    </w:tblStylePr>
    <w:tblStylePr w:type="band1Horz">
      <w:tblPr/>
      <w:tcPr>
        <w:shd w:val="clear" w:color="auto" w:fill="E3E0E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5D5D" w:themeColor="accent6"/>
        <w:bottom w:val="single" w:sz="8" w:space="0" w:color="855D5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5D5D" w:themeColor="accent6"/>
        </w:tcBorders>
      </w:tcPr>
    </w:tblStylePr>
    <w:tblStylePr w:type="lastRow">
      <w:rPr>
        <w:b/>
        <w:bCs/>
        <w:color w:val="696464" w:themeColor="text2"/>
      </w:rPr>
      <w:tblPr/>
      <w:tcPr>
        <w:tcBorders>
          <w:top w:val="single" w:sz="8" w:space="0" w:color="855D5D" w:themeColor="accent6"/>
          <w:bottom w:val="single" w:sz="8" w:space="0" w:color="855D5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5D5D" w:themeColor="accent6"/>
          <w:bottom w:val="single" w:sz="8" w:space="0" w:color="855D5D" w:themeColor="accent6"/>
        </w:tcBorders>
      </w:tcPr>
    </w:tblStylePr>
    <w:tblStylePr w:type="band1Vert">
      <w:tblPr/>
      <w:tcPr>
        <w:shd w:val="clear" w:color="auto" w:fill="E2D5D5" w:themeFill="accent6" w:themeFillTint="3F"/>
      </w:tcPr>
    </w:tblStylePr>
    <w:tblStylePr w:type="band1Horz">
      <w:tblPr/>
      <w:tcPr>
        <w:shd w:val="clear" w:color="auto" w:fill="E2D5D5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4817" w:themeColor="accent1"/>
        <w:left w:val="single" w:sz="8" w:space="0" w:color="D34817" w:themeColor="accent1"/>
        <w:bottom w:val="single" w:sz="8" w:space="0" w:color="D34817" w:themeColor="accent1"/>
        <w:right w:val="single" w:sz="8" w:space="0" w:color="D3481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481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34817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481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3481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CFC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CFC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2D1F" w:themeColor="accent2"/>
        <w:left w:val="single" w:sz="8" w:space="0" w:color="9B2D1F" w:themeColor="accent2"/>
        <w:bottom w:val="single" w:sz="8" w:space="0" w:color="9B2D1F" w:themeColor="accent2"/>
        <w:right w:val="single" w:sz="8" w:space="0" w:color="9B2D1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2D1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2D1F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2D1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2D1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C1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C1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28E6A" w:themeColor="accent3"/>
        <w:left w:val="single" w:sz="8" w:space="0" w:color="A28E6A" w:themeColor="accent3"/>
        <w:bottom w:val="single" w:sz="8" w:space="0" w:color="A28E6A" w:themeColor="accent3"/>
        <w:right w:val="single" w:sz="8" w:space="0" w:color="A28E6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28E6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28E6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28E6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28E6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2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56251" w:themeColor="accent4"/>
        <w:left w:val="single" w:sz="8" w:space="0" w:color="956251" w:themeColor="accent4"/>
        <w:bottom w:val="single" w:sz="8" w:space="0" w:color="956251" w:themeColor="accent4"/>
        <w:right w:val="single" w:sz="8" w:space="0" w:color="956251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5625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56251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56251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56251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D7D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D7D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18485" w:themeColor="accent5"/>
        <w:left w:val="single" w:sz="8" w:space="0" w:color="918485" w:themeColor="accent5"/>
        <w:bottom w:val="single" w:sz="8" w:space="0" w:color="918485" w:themeColor="accent5"/>
        <w:right w:val="single" w:sz="8" w:space="0" w:color="91848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848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848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848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848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E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0E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5D5D" w:themeColor="accent6"/>
        <w:left w:val="single" w:sz="8" w:space="0" w:color="855D5D" w:themeColor="accent6"/>
        <w:bottom w:val="single" w:sz="8" w:space="0" w:color="855D5D" w:themeColor="accent6"/>
        <w:right w:val="single" w:sz="8" w:space="0" w:color="855D5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5D5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5D5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5D5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5D5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D5D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D5D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A6F44" w:themeColor="accent1" w:themeTint="BF"/>
        <w:left w:val="single" w:sz="8" w:space="0" w:color="EA6F44" w:themeColor="accent1" w:themeTint="BF"/>
        <w:bottom w:val="single" w:sz="8" w:space="0" w:color="EA6F44" w:themeColor="accent1" w:themeTint="BF"/>
        <w:right w:val="single" w:sz="8" w:space="0" w:color="EA6F44" w:themeColor="accent1" w:themeTint="BF"/>
        <w:insideH w:val="single" w:sz="8" w:space="0" w:color="EA6F44" w:themeColor="accent1" w:themeTint="BF"/>
        <w:insideV w:val="single" w:sz="8" w:space="0" w:color="EA6F44" w:themeColor="accent1" w:themeTint="BF"/>
      </w:tblBorders>
    </w:tblPr>
    <w:tcPr>
      <w:shd w:val="clear" w:color="auto" w:fill="F8CFC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6F4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9F82" w:themeFill="accent1" w:themeFillTint="7F"/>
      </w:tcPr>
    </w:tblStylePr>
    <w:tblStylePr w:type="band1Horz">
      <w:tblPr/>
      <w:tcPr>
        <w:shd w:val="clear" w:color="auto" w:fill="F19F8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D64634" w:themeColor="accent2" w:themeTint="BF"/>
        <w:left w:val="single" w:sz="8" w:space="0" w:color="D64634" w:themeColor="accent2" w:themeTint="BF"/>
        <w:bottom w:val="single" w:sz="8" w:space="0" w:color="D64634" w:themeColor="accent2" w:themeTint="BF"/>
        <w:right w:val="single" w:sz="8" w:space="0" w:color="D64634" w:themeColor="accent2" w:themeTint="BF"/>
        <w:insideH w:val="single" w:sz="8" w:space="0" w:color="D64634" w:themeColor="accent2" w:themeTint="BF"/>
        <w:insideV w:val="single" w:sz="8" w:space="0" w:color="D64634" w:themeColor="accent2" w:themeTint="BF"/>
      </w:tblBorders>
    </w:tblPr>
    <w:tcPr>
      <w:shd w:val="clear" w:color="auto" w:fill="F1C1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6463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8478" w:themeFill="accent2" w:themeFillTint="7F"/>
      </w:tcPr>
    </w:tblStylePr>
    <w:tblStylePr w:type="band1Horz">
      <w:tblPr/>
      <w:tcPr>
        <w:shd w:val="clear" w:color="auto" w:fill="E4847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9AA8F" w:themeColor="accent3" w:themeTint="BF"/>
        <w:left w:val="single" w:sz="8" w:space="0" w:color="B9AA8F" w:themeColor="accent3" w:themeTint="BF"/>
        <w:bottom w:val="single" w:sz="8" w:space="0" w:color="B9AA8F" w:themeColor="accent3" w:themeTint="BF"/>
        <w:right w:val="single" w:sz="8" w:space="0" w:color="B9AA8F" w:themeColor="accent3" w:themeTint="BF"/>
        <w:insideH w:val="single" w:sz="8" w:space="0" w:color="B9AA8F" w:themeColor="accent3" w:themeTint="BF"/>
        <w:insideV w:val="single" w:sz="8" w:space="0" w:color="B9AA8F" w:themeColor="accent3" w:themeTint="BF"/>
      </w:tblBorders>
    </w:tblPr>
    <w:tcPr>
      <w:shd w:val="clear" w:color="auto" w:fill="E8E2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AA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C6B4" w:themeFill="accent3" w:themeFillTint="7F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58676" w:themeColor="accent4" w:themeTint="BF"/>
        <w:left w:val="single" w:sz="8" w:space="0" w:color="B58676" w:themeColor="accent4" w:themeTint="BF"/>
        <w:bottom w:val="single" w:sz="8" w:space="0" w:color="B58676" w:themeColor="accent4" w:themeTint="BF"/>
        <w:right w:val="single" w:sz="8" w:space="0" w:color="B58676" w:themeColor="accent4" w:themeTint="BF"/>
        <w:insideH w:val="single" w:sz="8" w:space="0" w:color="B58676" w:themeColor="accent4" w:themeTint="BF"/>
        <w:insideV w:val="single" w:sz="8" w:space="0" w:color="B58676" w:themeColor="accent4" w:themeTint="BF"/>
      </w:tblBorders>
    </w:tblPr>
    <w:tcPr>
      <w:shd w:val="clear" w:color="auto" w:fill="E6D7D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867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AEA4" w:themeFill="accent4" w:themeFillTint="7F"/>
      </w:tcPr>
    </w:tblStylePr>
    <w:tblStylePr w:type="band1Horz">
      <w:tblPr/>
      <w:tcPr>
        <w:shd w:val="clear" w:color="auto" w:fill="CDAEA4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CA2A3" w:themeColor="accent5" w:themeTint="BF"/>
        <w:left w:val="single" w:sz="8" w:space="0" w:color="ACA2A3" w:themeColor="accent5" w:themeTint="BF"/>
        <w:bottom w:val="single" w:sz="8" w:space="0" w:color="ACA2A3" w:themeColor="accent5" w:themeTint="BF"/>
        <w:right w:val="single" w:sz="8" w:space="0" w:color="ACA2A3" w:themeColor="accent5" w:themeTint="BF"/>
        <w:insideH w:val="single" w:sz="8" w:space="0" w:color="ACA2A3" w:themeColor="accent5" w:themeTint="BF"/>
        <w:insideV w:val="single" w:sz="8" w:space="0" w:color="ACA2A3" w:themeColor="accent5" w:themeTint="BF"/>
      </w:tblBorders>
    </w:tblPr>
    <w:tcPr>
      <w:shd w:val="clear" w:color="auto" w:fill="E3E0E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A2A3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1C1" w:themeFill="accent5" w:themeFillTint="7F"/>
      </w:tcPr>
    </w:tblStylePr>
    <w:tblStylePr w:type="band1Horz">
      <w:tblPr/>
      <w:tcPr>
        <w:shd w:val="clear" w:color="auto" w:fill="C8C1C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78181" w:themeColor="accent6" w:themeTint="BF"/>
        <w:left w:val="single" w:sz="8" w:space="0" w:color="A78181" w:themeColor="accent6" w:themeTint="BF"/>
        <w:bottom w:val="single" w:sz="8" w:space="0" w:color="A78181" w:themeColor="accent6" w:themeTint="BF"/>
        <w:right w:val="single" w:sz="8" w:space="0" w:color="A78181" w:themeColor="accent6" w:themeTint="BF"/>
        <w:insideH w:val="single" w:sz="8" w:space="0" w:color="A78181" w:themeColor="accent6" w:themeTint="BF"/>
        <w:insideV w:val="single" w:sz="8" w:space="0" w:color="A78181" w:themeColor="accent6" w:themeTint="BF"/>
      </w:tblBorders>
    </w:tblPr>
    <w:tcPr>
      <w:shd w:val="clear" w:color="auto" w:fill="E2D5D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7818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ABAB" w:themeFill="accent6" w:themeFillTint="7F"/>
      </w:tcPr>
    </w:tblStylePr>
    <w:tblStylePr w:type="band1Horz">
      <w:tblPr/>
      <w:tcPr>
        <w:shd w:val="clear" w:color="auto" w:fill="C4ABAB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4817" w:themeColor="accent1"/>
        <w:left w:val="single" w:sz="8" w:space="0" w:color="D34817" w:themeColor="accent1"/>
        <w:bottom w:val="single" w:sz="8" w:space="0" w:color="D34817" w:themeColor="accent1"/>
        <w:right w:val="single" w:sz="8" w:space="0" w:color="D34817" w:themeColor="accent1"/>
        <w:insideH w:val="single" w:sz="8" w:space="0" w:color="D34817" w:themeColor="accent1"/>
        <w:insideV w:val="single" w:sz="8" w:space="0" w:color="D34817" w:themeColor="accent1"/>
      </w:tblBorders>
    </w:tblPr>
    <w:tcPr>
      <w:shd w:val="clear" w:color="auto" w:fill="F8CFC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CECE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8CD" w:themeFill="accent1" w:themeFillTint="33"/>
      </w:tcPr>
    </w:tblStylePr>
    <w:tblStylePr w:type="band1Vert">
      <w:tblPr/>
      <w:tcPr>
        <w:shd w:val="clear" w:color="auto" w:fill="F19F82" w:themeFill="accent1" w:themeFillTint="7F"/>
      </w:tcPr>
    </w:tblStylePr>
    <w:tblStylePr w:type="band1Horz">
      <w:tblPr/>
      <w:tcPr>
        <w:tcBorders>
          <w:insideH w:val="single" w:sz="6" w:space="0" w:color="D34817" w:themeColor="accent1"/>
          <w:insideV w:val="single" w:sz="6" w:space="0" w:color="D34817" w:themeColor="accent1"/>
        </w:tcBorders>
        <w:shd w:val="clear" w:color="auto" w:fill="F19F82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2D1F" w:themeColor="accent2"/>
        <w:left w:val="single" w:sz="8" w:space="0" w:color="9B2D1F" w:themeColor="accent2"/>
        <w:bottom w:val="single" w:sz="8" w:space="0" w:color="9B2D1F" w:themeColor="accent2"/>
        <w:right w:val="single" w:sz="8" w:space="0" w:color="9B2D1F" w:themeColor="accent2"/>
        <w:insideH w:val="single" w:sz="8" w:space="0" w:color="9B2D1F" w:themeColor="accent2"/>
        <w:insideV w:val="single" w:sz="8" w:space="0" w:color="9B2D1F" w:themeColor="accent2"/>
      </w:tblBorders>
    </w:tblPr>
    <w:tcPr>
      <w:shd w:val="clear" w:color="auto" w:fill="F1C1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E6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CDC8" w:themeFill="accent2" w:themeFillTint="33"/>
      </w:tcPr>
    </w:tblStylePr>
    <w:tblStylePr w:type="band1Vert">
      <w:tblPr/>
      <w:tcPr>
        <w:shd w:val="clear" w:color="auto" w:fill="E48478" w:themeFill="accent2" w:themeFillTint="7F"/>
      </w:tcPr>
    </w:tblStylePr>
    <w:tblStylePr w:type="band1Horz">
      <w:tblPr/>
      <w:tcPr>
        <w:tcBorders>
          <w:insideH w:val="single" w:sz="6" w:space="0" w:color="9B2D1F" w:themeColor="accent2"/>
          <w:insideV w:val="single" w:sz="6" w:space="0" w:color="9B2D1F" w:themeColor="accent2"/>
        </w:tcBorders>
        <w:shd w:val="clear" w:color="auto" w:fill="E4847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28E6A" w:themeColor="accent3"/>
        <w:left w:val="single" w:sz="8" w:space="0" w:color="A28E6A" w:themeColor="accent3"/>
        <w:bottom w:val="single" w:sz="8" w:space="0" w:color="A28E6A" w:themeColor="accent3"/>
        <w:right w:val="single" w:sz="8" w:space="0" w:color="A28E6A" w:themeColor="accent3"/>
        <w:insideH w:val="single" w:sz="8" w:space="0" w:color="A28E6A" w:themeColor="accent3"/>
        <w:insideV w:val="single" w:sz="8" w:space="0" w:color="A28E6A" w:themeColor="accent3"/>
      </w:tblBorders>
    </w:tblPr>
    <w:tcPr>
      <w:shd w:val="clear" w:color="auto" w:fill="E8E2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3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E8E1" w:themeFill="accent3" w:themeFillTint="33"/>
      </w:tcPr>
    </w:tblStylePr>
    <w:tblStylePr w:type="band1Vert">
      <w:tblPr/>
      <w:tcPr>
        <w:shd w:val="clear" w:color="auto" w:fill="D0C6B4" w:themeFill="accent3" w:themeFillTint="7F"/>
      </w:tcPr>
    </w:tblStylePr>
    <w:tblStylePr w:type="band1Horz">
      <w:tblPr/>
      <w:tcPr>
        <w:tcBorders>
          <w:insideH w:val="single" w:sz="6" w:space="0" w:color="A28E6A" w:themeColor="accent3"/>
          <w:insideV w:val="single" w:sz="6" w:space="0" w:color="A28E6A" w:themeColor="accent3"/>
        </w:tcBorders>
        <w:shd w:val="clear" w:color="auto" w:fill="D0C6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56251" w:themeColor="accent4"/>
        <w:left w:val="single" w:sz="8" w:space="0" w:color="956251" w:themeColor="accent4"/>
        <w:bottom w:val="single" w:sz="8" w:space="0" w:color="956251" w:themeColor="accent4"/>
        <w:right w:val="single" w:sz="8" w:space="0" w:color="956251" w:themeColor="accent4"/>
        <w:insideH w:val="single" w:sz="8" w:space="0" w:color="956251" w:themeColor="accent4"/>
        <w:insideV w:val="single" w:sz="8" w:space="0" w:color="956251" w:themeColor="accent4"/>
      </w:tblBorders>
    </w:tblPr>
    <w:tcPr>
      <w:shd w:val="clear" w:color="auto" w:fill="E6D7D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5EF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EDA" w:themeFill="accent4" w:themeFillTint="33"/>
      </w:tcPr>
    </w:tblStylePr>
    <w:tblStylePr w:type="band1Vert">
      <w:tblPr/>
      <w:tcPr>
        <w:shd w:val="clear" w:color="auto" w:fill="CDAEA4" w:themeFill="accent4" w:themeFillTint="7F"/>
      </w:tcPr>
    </w:tblStylePr>
    <w:tblStylePr w:type="band1Horz">
      <w:tblPr/>
      <w:tcPr>
        <w:tcBorders>
          <w:insideH w:val="single" w:sz="6" w:space="0" w:color="956251" w:themeColor="accent4"/>
          <w:insideV w:val="single" w:sz="6" w:space="0" w:color="956251" w:themeColor="accent4"/>
        </w:tcBorders>
        <w:shd w:val="clear" w:color="auto" w:fill="CDAEA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18485" w:themeColor="accent5"/>
        <w:left w:val="single" w:sz="8" w:space="0" w:color="918485" w:themeColor="accent5"/>
        <w:bottom w:val="single" w:sz="8" w:space="0" w:color="918485" w:themeColor="accent5"/>
        <w:right w:val="single" w:sz="8" w:space="0" w:color="918485" w:themeColor="accent5"/>
        <w:insideH w:val="single" w:sz="8" w:space="0" w:color="918485" w:themeColor="accent5"/>
        <w:insideV w:val="single" w:sz="8" w:space="0" w:color="918485" w:themeColor="accent5"/>
      </w:tblBorders>
    </w:tblPr>
    <w:tcPr>
      <w:shd w:val="clear" w:color="auto" w:fill="E3E0E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6E6" w:themeFill="accent5" w:themeFillTint="33"/>
      </w:tcPr>
    </w:tblStylePr>
    <w:tblStylePr w:type="band1Vert">
      <w:tblPr/>
      <w:tcPr>
        <w:shd w:val="clear" w:color="auto" w:fill="C8C1C1" w:themeFill="accent5" w:themeFillTint="7F"/>
      </w:tcPr>
    </w:tblStylePr>
    <w:tblStylePr w:type="band1Horz">
      <w:tblPr/>
      <w:tcPr>
        <w:tcBorders>
          <w:insideH w:val="single" w:sz="6" w:space="0" w:color="918485" w:themeColor="accent5"/>
          <w:insideV w:val="single" w:sz="6" w:space="0" w:color="918485" w:themeColor="accent5"/>
        </w:tcBorders>
        <w:shd w:val="clear" w:color="auto" w:fill="C8C1C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5D5D" w:themeColor="accent6"/>
        <w:left w:val="single" w:sz="8" w:space="0" w:color="855D5D" w:themeColor="accent6"/>
        <w:bottom w:val="single" w:sz="8" w:space="0" w:color="855D5D" w:themeColor="accent6"/>
        <w:right w:val="single" w:sz="8" w:space="0" w:color="855D5D" w:themeColor="accent6"/>
        <w:insideH w:val="single" w:sz="8" w:space="0" w:color="855D5D" w:themeColor="accent6"/>
        <w:insideV w:val="single" w:sz="8" w:space="0" w:color="855D5D" w:themeColor="accent6"/>
      </w:tblBorders>
    </w:tblPr>
    <w:tcPr>
      <w:shd w:val="clear" w:color="auto" w:fill="E2D5D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3EEEE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DDDD" w:themeFill="accent6" w:themeFillTint="33"/>
      </w:tcPr>
    </w:tblStylePr>
    <w:tblStylePr w:type="band1Vert">
      <w:tblPr/>
      <w:tcPr>
        <w:shd w:val="clear" w:color="auto" w:fill="C4ABAB" w:themeFill="accent6" w:themeFillTint="7F"/>
      </w:tcPr>
    </w:tblStylePr>
    <w:tblStylePr w:type="band1Horz">
      <w:tblPr/>
      <w:tcPr>
        <w:tcBorders>
          <w:insideH w:val="single" w:sz="6" w:space="0" w:color="855D5D" w:themeColor="accent6"/>
          <w:insideV w:val="single" w:sz="6" w:space="0" w:color="855D5D" w:themeColor="accent6"/>
        </w:tcBorders>
        <w:shd w:val="clear" w:color="auto" w:fill="C4ABA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CFC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481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481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3481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3481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9F82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9F8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C1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2D1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2D1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2D1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2D1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4847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4847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2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28E6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28E6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28E6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28E6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C6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C6B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D7D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5625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5625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5625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56251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AEA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AEA4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0E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848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848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848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848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C1C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C1C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D5D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5D5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5D5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5D5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5D5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4ABA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4ABAB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3481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230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D351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D351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351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351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2D1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C160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211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211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211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2117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28E6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463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6A4D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6A4D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6A4D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6A4D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5625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302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F493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F493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493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493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848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414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6262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6262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6262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6262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5D5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2E2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54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54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54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54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2D1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2D1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2D1F" w:themeColor="accent2"/>
        <w:left w:val="single" w:sz="4" w:space="0" w:color="D34817" w:themeColor="accent1"/>
        <w:bottom w:val="single" w:sz="4" w:space="0" w:color="D34817" w:themeColor="accent1"/>
        <w:right w:val="single" w:sz="4" w:space="0" w:color="D3481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CE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2D1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E2A0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E2A0D" w:themeColor="accent1" w:themeShade="99"/>
          <w:insideV w:val="nil"/>
        </w:tcBorders>
        <w:shd w:val="clear" w:color="auto" w:fill="7E2A0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2A0D" w:themeFill="accent1" w:themeFillShade="99"/>
      </w:tcPr>
    </w:tblStylePr>
    <w:tblStylePr w:type="band1Vert">
      <w:tblPr/>
      <w:tcPr>
        <w:shd w:val="clear" w:color="auto" w:fill="F4B29B" w:themeFill="accent1" w:themeFillTint="66"/>
      </w:tcPr>
    </w:tblStylePr>
    <w:tblStylePr w:type="band1Horz">
      <w:tblPr/>
      <w:tcPr>
        <w:shd w:val="clear" w:color="auto" w:fill="F19F82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2D1F" w:themeColor="accent2"/>
        <w:left w:val="single" w:sz="4" w:space="0" w:color="9B2D1F" w:themeColor="accent2"/>
        <w:bottom w:val="single" w:sz="4" w:space="0" w:color="9B2D1F" w:themeColor="accent2"/>
        <w:right w:val="single" w:sz="4" w:space="0" w:color="9B2D1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6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2D1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C1A1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C1A12" w:themeColor="accent2" w:themeShade="99"/>
          <w:insideV w:val="nil"/>
        </w:tcBorders>
        <w:shd w:val="clear" w:color="auto" w:fill="5C1A1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C1A12" w:themeFill="accent2" w:themeFillShade="99"/>
      </w:tcPr>
    </w:tblStylePr>
    <w:tblStylePr w:type="band1Vert">
      <w:tblPr/>
      <w:tcPr>
        <w:shd w:val="clear" w:color="auto" w:fill="E99C92" w:themeFill="accent2" w:themeFillTint="66"/>
      </w:tcPr>
    </w:tblStylePr>
    <w:tblStylePr w:type="band1Horz">
      <w:tblPr/>
      <w:tcPr>
        <w:shd w:val="clear" w:color="auto" w:fill="E4847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56251" w:themeColor="accent4"/>
        <w:left w:val="single" w:sz="4" w:space="0" w:color="A28E6A" w:themeColor="accent3"/>
        <w:bottom w:val="single" w:sz="4" w:space="0" w:color="A28E6A" w:themeColor="accent3"/>
        <w:right w:val="single" w:sz="4" w:space="0" w:color="A28E6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5625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553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553D" w:themeColor="accent3" w:themeShade="99"/>
          <w:insideV w:val="nil"/>
        </w:tcBorders>
        <w:shd w:val="clear" w:color="auto" w:fill="62553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553D" w:themeFill="accent3" w:themeFillShade="99"/>
      </w:tcPr>
    </w:tblStylePr>
    <w:tblStylePr w:type="band1Vert">
      <w:tblPr/>
      <w:tcPr>
        <w:shd w:val="clear" w:color="auto" w:fill="D9D1C3" w:themeFill="accent3" w:themeFillTint="66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28E6A" w:themeColor="accent3"/>
        <w:left w:val="single" w:sz="4" w:space="0" w:color="956251" w:themeColor="accent4"/>
        <w:bottom w:val="single" w:sz="4" w:space="0" w:color="956251" w:themeColor="accent4"/>
        <w:right w:val="single" w:sz="4" w:space="0" w:color="956251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F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28E6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93A3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93A30" w:themeColor="accent4" w:themeShade="99"/>
          <w:insideV w:val="nil"/>
        </w:tcBorders>
        <w:shd w:val="clear" w:color="auto" w:fill="593A3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3A30" w:themeFill="accent4" w:themeFillShade="99"/>
      </w:tcPr>
    </w:tblStylePr>
    <w:tblStylePr w:type="band1Vert">
      <w:tblPr/>
      <w:tcPr>
        <w:shd w:val="clear" w:color="auto" w:fill="D7BEB6" w:themeFill="accent4" w:themeFillTint="66"/>
      </w:tcPr>
    </w:tblStylePr>
    <w:tblStylePr w:type="band1Horz">
      <w:tblPr/>
      <w:tcPr>
        <w:shd w:val="clear" w:color="auto" w:fill="CDAEA4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5D5D" w:themeColor="accent6"/>
        <w:left w:val="single" w:sz="4" w:space="0" w:color="918485" w:themeColor="accent5"/>
        <w:bottom w:val="single" w:sz="4" w:space="0" w:color="918485" w:themeColor="accent5"/>
        <w:right w:val="single" w:sz="4" w:space="0" w:color="91848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F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5D5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4E4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4E4F" w:themeColor="accent5" w:themeShade="99"/>
          <w:insideV w:val="nil"/>
        </w:tcBorders>
        <w:shd w:val="clear" w:color="auto" w:fill="574E4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4E4F" w:themeFill="accent5" w:themeFillShade="99"/>
      </w:tcPr>
    </w:tblStylePr>
    <w:tblStylePr w:type="band1Vert">
      <w:tblPr/>
      <w:tcPr>
        <w:shd w:val="clear" w:color="auto" w:fill="D3CDCE" w:themeFill="accent5" w:themeFillTint="66"/>
      </w:tcPr>
    </w:tblStylePr>
    <w:tblStylePr w:type="band1Horz">
      <w:tblPr/>
      <w:tcPr>
        <w:shd w:val="clear" w:color="auto" w:fill="C8C1C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18485" w:themeColor="accent5"/>
        <w:left w:val="single" w:sz="4" w:space="0" w:color="855D5D" w:themeColor="accent6"/>
        <w:bottom w:val="single" w:sz="4" w:space="0" w:color="855D5D" w:themeColor="accent6"/>
        <w:right w:val="single" w:sz="4" w:space="0" w:color="855D5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EEE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848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73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737" w:themeColor="accent6" w:themeShade="99"/>
          <w:insideV w:val="nil"/>
        </w:tcBorders>
        <w:shd w:val="clear" w:color="auto" w:fill="4F373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737" w:themeFill="accent6" w:themeFillShade="99"/>
      </w:tcPr>
    </w:tblStylePr>
    <w:tblStylePr w:type="band1Vert">
      <w:tblPr/>
      <w:tcPr>
        <w:shd w:val="clear" w:color="auto" w:fill="D0BCBC" w:themeFill="accent6" w:themeFillTint="66"/>
      </w:tcPr>
    </w:tblStylePr>
    <w:tblStylePr w:type="band1Horz">
      <w:tblPr/>
      <w:tcPr>
        <w:shd w:val="clear" w:color="auto" w:fill="C4ABA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B2318" w:themeFill="accent2" w:themeFillShade="CC"/>
      </w:tcPr>
    </w:tblStylePr>
    <w:tblStylePr w:type="lastRow">
      <w:rPr>
        <w:b/>
        <w:bCs/>
        <w:color w:val="7B231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CE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B2318" w:themeFill="accent2" w:themeFillShade="CC"/>
      </w:tcPr>
    </w:tblStylePr>
    <w:tblStylePr w:type="lastRow">
      <w:rPr>
        <w:b/>
        <w:bCs/>
        <w:color w:val="7B231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CFC1" w:themeFill="accent1" w:themeFillTint="3F"/>
      </w:tcPr>
    </w:tblStylePr>
    <w:tblStylePr w:type="band1Horz">
      <w:tblPr/>
      <w:tcPr>
        <w:shd w:val="clear" w:color="auto" w:fill="F9D8CD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E6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B2318" w:themeFill="accent2" w:themeFillShade="CC"/>
      </w:tcPr>
    </w:tblStylePr>
    <w:tblStylePr w:type="lastRow">
      <w:rPr>
        <w:b/>
        <w:bCs/>
        <w:color w:val="7B231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C1BC" w:themeFill="accent2" w:themeFillTint="3F"/>
      </w:tcPr>
    </w:tblStylePr>
    <w:tblStylePr w:type="band1Horz">
      <w:tblPr/>
      <w:tcPr>
        <w:shd w:val="clear" w:color="auto" w:fill="F4CDC8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3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4E40" w:themeFill="accent4" w:themeFillShade="CC"/>
      </w:tcPr>
    </w:tblStylePr>
    <w:tblStylePr w:type="lastRow">
      <w:rPr>
        <w:b/>
        <w:bCs/>
        <w:color w:val="774E4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shd w:val="clear" w:color="auto" w:fill="ECE8E1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EF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7252" w:themeFill="accent3" w:themeFillShade="CC"/>
      </w:tcPr>
    </w:tblStylePr>
    <w:tblStylePr w:type="lastRow">
      <w:rPr>
        <w:b/>
        <w:bCs/>
        <w:color w:val="83725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D7D2" w:themeFill="accent4" w:themeFillTint="3F"/>
      </w:tcPr>
    </w:tblStylePr>
    <w:tblStylePr w:type="band1Horz">
      <w:tblPr/>
      <w:tcPr>
        <w:shd w:val="clear" w:color="auto" w:fill="EBDEDA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2F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4A4A" w:themeFill="accent6" w:themeFillShade="CC"/>
      </w:tcPr>
    </w:tblStylePr>
    <w:tblStylePr w:type="lastRow">
      <w:rPr>
        <w:b/>
        <w:bCs/>
        <w:color w:val="6A4A4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0E0" w:themeFill="accent5" w:themeFillTint="3F"/>
      </w:tcPr>
    </w:tblStylePr>
    <w:tblStylePr w:type="band1Horz">
      <w:tblPr/>
      <w:tcPr>
        <w:shd w:val="clear" w:color="auto" w:fill="E9E6E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EEE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46869" w:themeFill="accent5" w:themeFillShade="CC"/>
      </w:tcPr>
    </w:tblStylePr>
    <w:tblStylePr w:type="lastRow">
      <w:rPr>
        <w:b/>
        <w:bCs/>
        <w:color w:val="746869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D5D5" w:themeFill="accent6" w:themeFillTint="3F"/>
      </w:tcPr>
    </w:tblStylePr>
    <w:tblStylePr w:type="band1Horz">
      <w:tblPr/>
      <w:tcPr>
        <w:shd w:val="clear" w:color="auto" w:fill="E7DDDD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D8CD" w:themeFill="accent1" w:themeFillTint="33"/>
    </w:tcPr>
    <w:tblStylePr w:type="firstRow">
      <w:rPr>
        <w:b/>
        <w:bCs/>
      </w:rPr>
      <w:tblPr/>
      <w:tcPr>
        <w:shd w:val="clear" w:color="auto" w:fill="F4B29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B29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D351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D3511" w:themeFill="accent1" w:themeFillShade="BF"/>
      </w:tcPr>
    </w:tblStylePr>
    <w:tblStylePr w:type="band1Vert">
      <w:tblPr/>
      <w:tcPr>
        <w:shd w:val="clear" w:color="auto" w:fill="F19F82" w:themeFill="accent1" w:themeFillTint="7F"/>
      </w:tcPr>
    </w:tblStylePr>
    <w:tblStylePr w:type="band1Horz">
      <w:tblPr/>
      <w:tcPr>
        <w:shd w:val="clear" w:color="auto" w:fill="F19F8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CDC8" w:themeFill="accent2" w:themeFillTint="33"/>
    </w:tcPr>
    <w:tblStylePr w:type="firstRow">
      <w:rPr>
        <w:b/>
        <w:bCs/>
      </w:rPr>
      <w:tblPr/>
      <w:tcPr>
        <w:shd w:val="clear" w:color="auto" w:fill="E99C9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9C9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3211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32117" w:themeFill="accent2" w:themeFillShade="BF"/>
      </w:tcPr>
    </w:tblStylePr>
    <w:tblStylePr w:type="band1Vert">
      <w:tblPr/>
      <w:tcPr>
        <w:shd w:val="clear" w:color="auto" w:fill="E48478" w:themeFill="accent2" w:themeFillTint="7F"/>
      </w:tcPr>
    </w:tblStylePr>
    <w:tblStylePr w:type="band1Horz">
      <w:tblPr/>
      <w:tcPr>
        <w:shd w:val="clear" w:color="auto" w:fill="E4847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E8E1" w:themeFill="accent3" w:themeFillTint="33"/>
    </w:tcPr>
    <w:tblStylePr w:type="firstRow">
      <w:rPr>
        <w:b/>
        <w:bCs/>
      </w:rPr>
      <w:tblPr/>
      <w:tcPr>
        <w:shd w:val="clear" w:color="auto" w:fill="D9D1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D1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6A4D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6A4D" w:themeFill="accent3" w:themeFillShade="BF"/>
      </w:tcPr>
    </w:tblStylePr>
    <w:tblStylePr w:type="band1Vert">
      <w:tblPr/>
      <w:tcPr>
        <w:shd w:val="clear" w:color="auto" w:fill="D0C6B4" w:themeFill="accent3" w:themeFillTint="7F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DEDA" w:themeFill="accent4" w:themeFillTint="33"/>
    </w:tcPr>
    <w:tblStylePr w:type="firstRow">
      <w:rPr>
        <w:b/>
        <w:bCs/>
      </w:rPr>
      <w:tblPr/>
      <w:tcPr>
        <w:shd w:val="clear" w:color="auto" w:fill="D7BEB6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BEB6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F493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F493C" w:themeFill="accent4" w:themeFillShade="BF"/>
      </w:tcPr>
    </w:tblStylePr>
    <w:tblStylePr w:type="band1Vert">
      <w:tblPr/>
      <w:tcPr>
        <w:shd w:val="clear" w:color="auto" w:fill="CDAEA4" w:themeFill="accent4" w:themeFillTint="7F"/>
      </w:tcPr>
    </w:tblStylePr>
    <w:tblStylePr w:type="band1Horz">
      <w:tblPr/>
      <w:tcPr>
        <w:shd w:val="clear" w:color="auto" w:fill="CDAEA4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6E6" w:themeFill="accent5" w:themeFillTint="33"/>
    </w:tcPr>
    <w:tblStylePr w:type="firstRow">
      <w:rPr>
        <w:b/>
        <w:bCs/>
      </w:rPr>
      <w:tblPr/>
      <w:tcPr>
        <w:shd w:val="clear" w:color="auto" w:fill="D3CDC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DC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D6262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D6262" w:themeFill="accent5" w:themeFillShade="BF"/>
      </w:tcPr>
    </w:tblStylePr>
    <w:tblStylePr w:type="band1Vert">
      <w:tblPr/>
      <w:tcPr>
        <w:shd w:val="clear" w:color="auto" w:fill="C8C1C1" w:themeFill="accent5" w:themeFillTint="7F"/>
      </w:tcPr>
    </w:tblStylePr>
    <w:tblStylePr w:type="band1Horz">
      <w:tblPr/>
      <w:tcPr>
        <w:shd w:val="clear" w:color="auto" w:fill="C8C1C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DDDD" w:themeFill="accent6" w:themeFillTint="33"/>
    </w:tcPr>
    <w:tblStylePr w:type="firstRow">
      <w:rPr>
        <w:b/>
        <w:bCs/>
      </w:rPr>
      <w:tblPr/>
      <w:tcPr>
        <w:shd w:val="clear" w:color="auto" w:fill="D0BCBC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BCBC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3454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34545" w:themeFill="accent6" w:themeFillShade="BF"/>
      </w:tcPr>
    </w:tblStylePr>
    <w:tblStylePr w:type="band1Vert">
      <w:tblPr/>
      <w:tcPr>
        <w:shd w:val="clear" w:color="auto" w:fill="C4ABAB" w:themeFill="accent6" w:themeFillTint="7F"/>
      </w:tcPr>
    </w:tblStylePr>
    <w:tblStylePr w:type="band1Horz">
      <w:tblPr/>
      <w:tcPr>
        <w:shd w:val="clear" w:color="auto" w:fill="C4ABAB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range 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2026-07-16T19:37:00Z</dcterms:created>
  <dcterms:modified xsi:type="dcterms:W3CDTF">2026-07-16T19:37:00Z</dcterms:modified>
  <cp:category/>
</cp:coreProperties>
</file>