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81FE7" w14:textId="6488E020" w:rsidR="00262221" w:rsidRDefault="00C5477D" w:rsidP="00C5477D">
      <w:pPr>
        <w:shd w:val="clear" w:color="auto" w:fill="595959" w:themeFill="text1" w:themeFillTint="A6"/>
        <w:jc w:val="center"/>
      </w:pPr>
      <w:r w:rsidRPr="00C5477D">
        <w:rPr>
          <w:b/>
          <w:noProof/>
          <w:color w:val="FFFFFF"/>
          <w:sz w:val="52"/>
        </w:rPr>
        <mc:AlternateContent>
          <mc:Choice Requires="wps">
            <w:drawing>
              <wp:anchor distT="45720" distB="45720" distL="114300" distR="114300" simplePos="0" relativeHeight="251651584" behindDoc="0" locked="0" layoutInCell="1" allowOverlap="1" wp14:anchorId="2E5CDE55" wp14:editId="07BE6242">
                <wp:simplePos x="0" y="0"/>
                <wp:positionH relativeFrom="column">
                  <wp:posOffset>6238709</wp:posOffset>
                </wp:positionH>
                <wp:positionV relativeFrom="paragraph">
                  <wp:posOffset>13335</wp:posOffset>
                </wp:positionV>
                <wp:extent cx="2360930" cy="1404620"/>
                <wp:effectExtent l="0" t="0" r="0" b="31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E5D46F" w14:textId="2280B224" w:rsidR="00C5477D" w:rsidRPr="00C5477D" w:rsidRDefault="00C5477D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5477D">
                              <w:rPr>
                                <w:b/>
                                <w:bCs/>
                              </w:rPr>
                              <w:t>Logo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E5CDE5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91.25pt;margin-top:1.05pt;width:185.9pt;height:110.6pt;z-index:25165158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" filled="f" stroked="f">
                <v:textbox style="mso-fit-shape-to-text:t">
                  <w:txbxContent>
                    <w:p w14:paraId="58E5D46F" w14:textId="2280B224" w:rsidR="00C5477D" w:rsidRPr="00C5477D" w:rsidRDefault="00C5477D">
                      <w:pPr>
                        <w:rPr>
                          <w:b/>
                          <w:bCs/>
                        </w:rPr>
                      </w:pPr>
                      <w:r w:rsidRPr="00C5477D">
                        <w:rPr>
                          <w:b/>
                          <w:bCs/>
                        </w:rPr>
                        <w:t>Logo 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FFFFFF"/>
          <w:sz w:val="52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340F1E2E" wp14:editId="634FDA3E">
                <wp:simplePos x="0" y="0"/>
                <wp:positionH relativeFrom="column">
                  <wp:posOffset>6175680</wp:posOffset>
                </wp:positionH>
                <wp:positionV relativeFrom="paragraph">
                  <wp:posOffset>-299002</wp:posOffset>
                </wp:positionV>
                <wp:extent cx="926824" cy="923980"/>
                <wp:effectExtent l="57150" t="38100" r="64135" b="104775"/>
                <wp:wrapNone/>
                <wp:docPr id="174871438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6824" cy="92398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5D3DC0" id="Oval 1" o:spid="_x0000_s1026" style="position:absolute;margin-left:486.25pt;margin-top:-23.55pt;width:73pt;height:72.7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" fillcolor="#f2f2f2 [3052]" strokecolor="black [3213]" strokeweight="2.25pt">
                <v:shadow on="t" color="black" opacity="22937f" origin=",.5" offset="0,.63889mm"/>
              </v:oval>
            </w:pict>
          </mc:Fallback>
        </mc:AlternateContent>
      </w:r>
      <w:r>
        <w:rPr>
          <w:b/>
          <w:color w:val="FFFFFF"/>
          <w:sz w:val="52"/>
        </w:rPr>
        <w:t>REFUND POLICY CHANGE NOTICE</w:t>
      </w:r>
    </w:p>
    <w:p w14:paraId="707CB4AF" w14:textId="5F397229" w:rsidR="00262221" w:rsidRPr="00C5477D" w:rsidRDefault="00262221">
      <w:pPr>
        <w:jc w:val="center"/>
        <w:rPr>
          <w:color w:val="262626" w:themeColor="text1" w:themeTint="D9"/>
        </w:rPr>
      </w:pPr>
    </w:p>
    <w:p w14:paraId="7B2CA09F" w14:textId="7566EC7D" w:rsidR="00262221" w:rsidRPr="00C5477D" w:rsidRDefault="00000000">
      <w:pPr>
        <w:pStyle w:val="Heading2"/>
        <w:rPr>
          <w:color w:val="262626" w:themeColor="text1" w:themeTint="D9"/>
        </w:rPr>
      </w:pPr>
      <w:r w:rsidRPr="00C5477D">
        <w:rPr>
          <w:color w:val="262626" w:themeColor="text1" w:themeTint="D9"/>
        </w:rPr>
        <w:t>Notice Overview</w:t>
      </w:r>
    </w:p>
    <w:p w14:paraId="7A1AE81F" w14:textId="64CDB8CF" w:rsidR="00262221" w:rsidRDefault="00000000">
      <w:r>
        <w:t>Use this notice to formally communicate updates to refund terms. Replace all placeholders with your organization's information.</w:t>
      </w:r>
    </w:p>
    <w:tbl>
      <w:tblPr>
        <w:tblStyle w:val="LightGrid-Accent3"/>
        <w:tblW w:w="0" w:type="auto"/>
        <w:jc w:val="center"/>
        <w:tblLook w:val="04A0" w:firstRow="1" w:lastRow="0" w:firstColumn="1" w:lastColumn="0" w:noHBand="0" w:noVBand="1"/>
      </w:tblPr>
      <w:tblGrid>
        <w:gridCol w:w="3638"/>
        <w:gridCol w:w="3640"/>
        <w:gridCol w:w="3636"/>
      </w:tblGrid>
      <w:tr w:rsidR="00262221" w14:paraId="252E8A04" w14:textId="77777777" w:rsidTr="00C547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8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</w:tcPr>
          <w:p w14:paraId="7547F0E8" w14:textId="5491D3C1" w:rsidR="00262221" w:rsidRDefault="00000000">
            <w:r>
              <w:t>Reference</w:t>
            </w:r>
          </w:p>
        </w:tc>
        <w:tc>
          <w:tcPr>
            <w:tcW w:w="3648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</w:tcPr>
          <w:p w14:paraId="63F1FA07" w14:textId="77777777" w:rsidR="00262221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&lt;&lt;Notice ID&gt;&gt;</w:t>
            </w:r>
          </w:p>
        </w:tc>
        <w:tc>
          <w:tcPr>
            <w:tcW w:w="3648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</w:tcPr>
          <w:p w14:paraId="5511C139" w14:textId="17B46456" w:rsidR="00262221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Issue Date</w:t>
            </w:r>
          </w:p>
        </w:tc>
      </w:tr>
      <w:tr w:rsidR="00262221" w14:paraId="35EA76C4" w14:textId="77777777" w:rsidTr="00C547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8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  <w:shd w:val="clear" w:color="auto" w:fill="D9D9D9" w:themeFill="background1" w:themeFillShade="D9"/>
          </w:tcPr>
          <w:p w14:paraId="05717AEC" w14:textId="34A684AF" w:rsidR="00262221" w:rsidRDefault="00000000">
            <w:r>
              <w:t>Department</w:t>
            </w:r>
          </w:p>
        </w:tc>
        <w:tc>
          <w:tcPr>
            <w:tcW w:w="3648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  <w:shd w:val="clear" w:color="auto" w:fill="D9D9D9" w:themeFill="background1" w:themeFillShade="D9"/>
          </w:tcPr>
          <w:p w14:paraId="6D855D70" w14:textId="77777777" w:rsidR="00262221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&lt;&lt;Department&gt;&gt;</w:t>
            </w:r>
          </w:p>
        </w:tc>
        <w:tc>
          <w:tcPr>
            <w:tcW w:w="3648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  <w:shd w:val="clear" w:color="auto" w:fill="D9D9D9" w:themeFill="background1" w:themeFillShade="D9"/>
          </w:tcPr>
          <w:p w14:paraId="305E8A40" w14:textId="52F8FDB8" w:rsidR="00262221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Effective Date</w:t>
            </w:r>
          </w:p>
        </w:tc>
      </w:tr>
      <w:tr w:rsidR="00262221" w14:paraId="52E983DD" w14:textId="77777777" w:rsidTr="00C5477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8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</w:tcPr>
          <w:p w14:paraId="7EDB1BE9" w14:textId="44D56A8C" w:rsidR="00262221" w:rsidRDefault="00000000">
            <w:r>
              <w:t>Contact</w:t>
            </w:r>
          </w:p>
        </w:tc>
        <w:tc>
          <w:tcPr>
            <w:tcW w:w="3648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</w:tcPr>
          <w:p w14:paraId="36CAAA43" w14:textId="48CE937F" w:rsidR="00262221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&lt;&lt;Email / Phone&gt;&gt;</w:t>
            </w:r>
          </w:p>
        </w:tc>
        <w:tc>
          <w:tcPr>
            <w:tcW w:w="3648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</w:tcPr>
          <w:p w14:paraId="17F2A67B" w14:textId="5155AA81" w:rsidR="00262221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Version</w:t>
            </w:r>
          </w:p>
        </w:tc>
      </w:tr>
    </w:tbl>
    <w:p w14:paraId="6374A48D" w14:textId="554D144F" w:rsidR="00262221" w:rsidRPr="00C5477D" w:rsidRDefault="00000000">
      <w:pPr>
        <w:pStyle w:val="Heading2"/>
        <w:rPr>
          <w:color w:val="262626" w:themeColor="text1" w:themeTint="D9"/>
        </w:rPr>
      </w:pPr>
      <w:r w:rsidRPr="00C5477D">
        <w:rPr>
          <w:color w:val="262626" w:themeColor="text1" w:themeTint="D9"/>
        </w:rPr>
        <w:t>Policy Changes</w:t>
      </w:r>
    </w:p>
    <w:tbl>
      <w:tblPr>
        <w:tblStyle w:val="GridTable3"/>
        <w:tblW w:w="0" w:type="auto"/>
        <w:tblLook w:val="04A0" w:firstRow="1" w:lastRow="0" w:firstColumn="1" w:lastColumn="0" w:noHBand="0" w:noVBand="1"/>
      </w:tblPr>
      <w:tblGrid>
        <w:gridCol w:w="2732"/>
        <w:gridCol w:w="2732"/>
        <w:gridCol w:w="2732"/>
        <w:gridCol w:w="2732"/>
      </w:tblGrid>
      <w:tr w:rsidR="00262221" w14:paraId="535EB4F2" w14:textId="77777777" w:rsidTr="00C547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732" w:type="dxa"/>
          </w:tcPr>
          <w:p w14:paraId="0CD9AB50" w14:textId="25BCD1A7" w:rsidR="00262221" w:rsidRDefault="00000000" w:rsidP="00C5477D">
            <w:pPr>
              <w:jc w:val="left"/>
            </w:pPr>
            <w:r>
              <w:t>Area</w:t>
            </w:r>
          </w:p>
        </w:tc>
        <w:tc>
          <w:tcPr>
            <w:tcW w:w="2732" w:type="dxa"/>
          </w:tcPr>
          <w:p w14:paraId="158DD9BB" w14:textId="77777777" w:rsidR="00262221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Previous Policy</w:t>
            </w:r>
          </w:p>
        </w:tc>
        <w:tc>
          <w:tcPr>
            <w:tcW w:w="2732" w:type="dxa"/>
          </w:tcPr>
          <w:p w14:paraId="7DE6A136" w14:textId="77777777" w:rsidR="00262221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New Policy</w:t>
            </w:r>
          </w:p>
        </w:tc>
        <w:tc>
          <w:tcPr>
            <w:tcW w:w="2732" w:type="dxa"/>
          </w:tcPr>
          <w:p w14:paraId="13C3A35C" w14:textId="77777777" w:rsidR="00262221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Customer Impact</w:t>
            </w:r>
          </w:p>
        </w:tc>
      </w:tr>
      <w:tr w:rsidR="00262221" w14:paraId="285A5B63" w14:textId="77777777" w:rsidTr="00C547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2" w:type="dxa"/>
          </w:tcPr>
          <w:p w14:paraId="73508E6A" w14:textId="728F9756" w:rsidR="00262221" w:rsidRDefault="00000000" w:rsidP="00C5477D">
            <w:pPr>
              <w:jc w:val="left"/>
            </w:pPr>
            <w:r>
              <w:t>&lt;&lt;Area&gt;&gt;</w:t>
            </w:r>
          </w:p>
        </w:tc>
        <w:tc>
          <w:tcPr>
            <w:tcW w:w="2732" w:type="dxa"/>
          </w:tcPr>
          <w:p w14:paraId="747464ED" w14:textId="77777777" w:rsidR="00262221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&lt;&lt;Old&gt;&gt;</w:t>
            </w:r>
          </w:p>
        </w:tc>
        <w:tc>
          <w:tcPr>
            <w:tcW w:w="2732" w:type="dxa"/>
          </w:tcPr>
          <w:p w14:paraId="3050D202" w14:textId="77777777" w:rsidR="00262221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&lt;&lt;New&gt;&gt;</w:t>
            </w:r>
          </w:p>
        </w:tc>
        <w:tc>
          <w:tcPr>
            <w:tcW w:w="2732" w:type="dxa"/>
          </w:tcPr>
          <w:p w14:paraId="27955E96" w14:textId="77777777" w:rsidR="00262221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&lt;&lt;Impact&gt;&gt;</w:t>
            </w:r>
          </w:p>
        </w:tc>
      </w:tr>
      <w:tr w:rsidR="00262221" w14:paraId="18C1B157" w14:textId="77777777" w:rsidTr="00C5477D">
        <w:trPr>
          <w:trHeight w:val="5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2" w:type="dxa"/>
          </w:tcPr>
          <w:p w14:paraId="2D70B5F7" w14:textId="77777777" w:rsidR="00262221" w:rsidRDefault="00000000" w:rsidP="00C5477D">
            <w:pPr>
              <w:jc w:val="left"/>
            </w:pPr>
            <w:r>
              <w:t>&lt;&lt;Area&gt;&gt;</w:t>
            </w:r>
          </w:p>
        </w:tc>
        <w:tc>
          <w:tcPr>
            <w:tcW w:w="2732" w:type="dxa"/>
          </w:tcPr>
          <w:p w14:paraId="580185C4" w14:textId="66217440" w:rsidR="00262221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&lt;&lt;Old&gt;&gt;</w:t>
            </w:r>
          </w:p>
        </w:tc>
        <w:tc>
          <w:tcPr>
            <w:tcW w:w="2732" w:type="dxa"/>
          </w:tcPr>
          <w:p w14:paraId="4D75A384" w14:textId="77777777" w:rsidR="00262221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&lt;&lt;New&gt;&gt;</w:t>
            </w:r>
          </w:p>
        </w:tc>
        <w:tc>
          <w:tcPr>
            <w:tcW w:w="2732" w:type="dxa"/>
          </w:tcPr>
          <w:p w14:paraId="350EEDB3" w14:textId="77777777" w:rsidR="00262221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&lt;&lt;Impact&gt;&gt;</w:t>
            </w:r>
          </w:p>
        </w:tc>
      </w:tr>
      <w:tr w:rsidR="00262221" w14:paraId="737F8F29" w14:textId="77777777" w:rsidTr="00C547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2" w:type="dxa"/>
          </w:tcPr>
          <w:p w14:paraId="59BD0AC1" w14:textId="77777777" w:rsidR="00262221" w:rsidRDefault="00000000" w:rsidP="00C5477D">
            <w:pPr>
              <w:jc w:val="left"/>
            </w:pPr>
            <w:r>
              <w:t>&lt;&lt;Area&gt;&gt;</w:t>
            </w:r>
          </w:p>
        </w:tc>
        <w:tc>
          <w:tcPr>
            <w:tcW w:w="2732" w:type="dxa"/>
          </w:tcPr>
          <w:p w14:paraId="44527823" w14:textId="77777777" w:rsidR="00262221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&lt;&lt;Old&gt;&gt;</w:t>
            </w:r>
          </w:p>
        </w:tc>
        <w:tc>
          <w:tcPr>
            <w:tcW w:w="2732" w:type="dxa"/>
          </w:tcPr>
          <w:p w14:paraId="2AD7B161" w14:textId="06A1CA60" w:rsidR="00262221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&lt;&lt;New&gt;&gt;</w:t>
            </w:r>
          </w:p>
        </w:tc>
        <w:tc>
          <w:tcPr>
            <w:tcW w:w="2732" w:type="dxa"/>
          </w:tcPr>
          <w:p w14:paraId="2FBCA7D6" w14:textId="77777777" w:rsidR="00262221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&lt;&lt;Impact&gt;&gt;</w:t>
            </w:r>
          </w:p>
        </w:tc>
      </w:tr>
      <w:tr w:rsidR="00262221" w14:paraId="1D5CA34E" w14:textId="77777777" w:rsidTr="00C5477D">
        <w:trPr>
          <w:trHeight w:val="5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2" w:type="dxa"/>
          </w:tcPr>
          <w:p w14:paraId="7FA4109A" w14:textId="77777777" w:rsidR="00262221" w:rsidRDefault="00000000" w:rsidP="00C5477D">
            <w:pPr>
              <w:jc w:val="left"/>
            </w:pPr>
            <w:r>
              <w:t>&lt;&lt;Area&gt;&gt;</w:t>
            </w:r>
          </w:p>
        </w:tc>
        <w:tc>
          <w:tcPr>
            <w:tcW w:w="2732" w:type="dxa"/>
          </w:tcPr>
          <w:p w14:paraId="541DD5C3" w14:textId="6E1A7E47" w:rsidR="00262221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&lt;&lt;Old&gt;&gt;</w:t>
            </w:r>
          </w:p>
        </w:tc>
        <w:tc>
          <w:tcPr>
            <w:tcW w:w="2732" w:type="dxa"/>
          </w:tcPr>
          <w:p w14:paraId="179E7063" w14:textId="4BF6C908" w:rsidR="00262221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&lt;&lt;New&gt;&gt;</w:t>
            </w:r>
          </w:p>
        </w:tc>
        <w:tc>
          <w:tcPr>
            <w:tcW w:w="2732" w:type="dxa"/>
          </w:tcPr>
          <w:p w14:paraId="344A3193" w14:textId="77777777" w:rsidR="00262221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&lt;&lt;Impact&gt;&gt;</w:t>
            </w:r>
          </w:p>
        </w:tc>
      </w:tr>
    </w:tbl>
    <w:p w14:paraId="05F1A515" w14:textId="357A44F2" w:rsidR="00262221" w:rsidRPr="00C5477D" w:rsidRDefault="00000000">
      <w:pPr>
        <w:pStyle w:val="Heading2"/>
        <w:rPr>
          <w:color w:val="262626" w:themeColor="text1" w:themeTint="D9"/>
        </w:rPr>
      </w:pPr>
      <w:r w:rsidRPr="00C5477D">
        <w:rPr>
          <w:color w:val="262626" w:themeColor="text1" w:themeTint="D9"/>
        </w:rPr>
        <w:t>Acknowledgement</w:t>
      </w:r>
    </w:p>
    <w:p w14:paraId="2256BD85" w14:textId="6274F194" w:rsidR="00262221" w:rsidRDefault="00000000">
      <w:r>
        <w:t>☐ I acknowledge the revised refund policy.</w:t>
      </w:r>
      <w:r>
        <w:br/>
        <w:t>☐ I have reviewed the effective date.</w:t>
      </w:r>
      <w:r>
        <w:br/>
        <w:t>☐ I understand the changes.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66"/>
        <w:gridCol w:w="5468"/>
      </w:tblGrid>
      <w:tr w:rsidR="00262221" w14:paraId="7DF0A422" w14:textId="77777777" w:rsidTr="00C5477D">
        <w:trPr>
          <w:trHeight w:val="376"/>
        </w:trPr>
        <w:tc>
          <w:tcPr>
            <w:tcW w:w="5479" w:type="dxa"/>
            <w:shd w:val="clear" w:color="auto" w:fill="D9D9D9" w:themeFill="background1" w:themeFillShade="D9"/>
          </w:tcPr>
          <w:p w14:paraId="74B15534" w14:textId="5786DC6D" w:rsidR="00262221" w:rsidRDefault="00000000">
            <w:r>
              <w:t>Customer Signature</w:t>
            </w:r>
            <w:r w:rsidR="00C5477D">
              <w:t>:</w:t>
            </w:r>
          </w:p>
        </w:tc>
        <w:tc>
          <w:tcPr>
            <w:tcW w:w="5479" w:type="dxa"/>
            <w:shd w:val="clear" w:color="auto" w:fill="D9D9D9" w:themeFill="background1" w:themeFillShade="D9"/>
          </w:tcPr>
          <w:p w14:paraId="521EAD71" w14:textId="3B2E89DC" w:rsidR="00262221" w:rsidRDefault="00000000">
            <w:r>
              <w:t>Authorized Representative</w:t>
            </w:r>
            <w:r w:rsidR="00C5477D">
              <w:t>:</w:t>
            </w:r>
          </w:p>
        </w:tc>
      </w:tr>
      <w:tr w:rsidR="00262221" w14:paraId="4C37EB23" w14:textId="77777777" w:rsidTr="00D33C5B">
        <w:trPr>
          <w:trHeight w:val="958"/>
        </w:trPr>
        <w:tc>
          <w:tcPr>
            <w:tcW w:w="5479" w:type="dxa"/>
          </w:tcPr>
          <w:p w14:paraId="13D5B5A0" w14:textId="2EB3BFD9" w:rsidR="00262221" w:rsidRDefault="00C5477D">
            <w:r>
              <w:rPr>
                <w:b/>
                <w:noProof/>
                <w:color w:val="FFFFFF"/>
                <w:sz w:val="52"/>
              </w:rPr>
              <w:drawing>
                <wp:anchor distT="0" distB="0" distL="114300" distR="114300" simplePos="0" relativeHeight="251656704" behindDoc="0" locked="0" layoutInCell="1" allowOverlap="1" wp14:anchorId="56135430" wp14:editId="1717C528">
                  <wp:simplePos x="0" y="0"/>
                  <wp:positionH relativeFrom="column">
                    <wp:posOffset>880579</wp:posOffset>
                  </wp:positionH>
                  <wp:positionV relativeFrom="paragraph">
                    <wp:posOffset>32468</wp:posOffset>
                  </wp:positionV>
                  <wp:extent cx="1461052" cy="461019"/>
                  <wp:effectExtent l="0" t="0" r="6350" b="0"/>
                  <wp:wrapNone/>
                  <wp:docPr id="72668811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6688119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837473B0-CC2E-450A-ABE3-18F120FF3D39}">
                                <a1611:picAttrSrcUrl xmlns:a1611="http://schemas.microsoft.com/office/drawing/2016/11/main" r:i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1052" cy="461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479" w:type="dxa"/>
          </w:tcPr>
          <w:p w14:paraId="08A5659D" w14:textId="036B8276" w:rsidR="00262221" w:rsidRDefault="00C5477D">
            <w:r>
              <w:rPr>
                <w:noProof/>
              </w:rPr>
              <w:drawing>
                <wp:anchor distT="0" distB="0" distL="114300" distR="114300" simplePos="0" relativeHeight="251665920" behindDoc="0" locked="0" layoutInCell="1" allowOverlap="1" wp14:anchorId="609973FC" wp14:editId="05509D33">
                  <wp:simplePos x="0" y="0"/>
                  <wp:positionH relativeFrom="column">
                    <wp:posOffset>850099</wp:posOffset>
                  </wp:positionH>
                  <wp:positionV relativeFrom="paragraph">
                    <wp:posOffset>18912</wp:posOffset>
                  </wp:positionV>
                  <wp:extent cx="1292087" cy="556903"/>
                  <wp:effectExtent l="0" t="0" r="3810" b="0"/>
                  <wp:wrapNone/>
                  <wp:docPr id="66085304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0853041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837473B0-CC2E-450A-ABE3-18F120FF3D39}">
                                <a1611:picAttrSrcUrl xmlns:a1611="http://schemas.microsoft.com/office/drawing/2016/11/main" r:i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087" cy="5569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184472E9" w14:textId="413644B0" w:rsidR="00534B66" w:rsidRDefault="00534B66"/>
    <w:sectPr w:rsidR="00534B66" w:rsidSect="00034616">
      <w:pgSz w:w="12240" w:h="15840"/>
      <w:pgMar w:top="1440" w:right="648" w:bottom="1440" w:left="64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2126739">
    <w:abstractNumId w:val="8"/>
  </w:num>
  <w:num w:numId="2" w16cid:durableId="1492256429">
    <w:abstractNumId w:val="6"/>
  </w:num>
  <w:num w:numId="3" w16cid:durableId="1474373171">
    <w:abstractNumId w:val="5"/>
  </w:num>
  <w:num w:numId="4" w16cid:durableId="663893886">
    <w:abstractNumId w:val="4"/>
  </w:num>
  <w:num w:numId="5" w16cid:durableId="2059627175">
    <w:abstractNumId w:val="7"/>
  </w:num>
  <w:num w:numId="6" w16cid:durableId="95945083">
    <w:abstractNumId w:val="3"/>
  </w:num>
  <w:num w:numId="7" w16cid:durableId="1218008365">
    <w:abstractNumId w:val="2"/>
  </w:num>
  <w:num w:numId="8" w16cid:durableId="6374412">
    <w:abstractNumId w:val="1"/>
  </w:num>
  <w:num w:numId="9" w16cid:durableId="2095929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36792"/>
    <w:rsid w:val="0015074B"/>
    <w:rsid w:val="001E0807"/>
    <w:rsid w:val="00262221"/>
    <w:rsid w:val="0029639D"/>
    <w:rsid w:val="002E6DA0"/>
    <w:rsid w:val="00326F90"/>
    <w:rsid w:val="00534B66"/>
    <w:rsid w:val="00746970"/>
    <w:rsid w:val="00A70A35"/>
    <w:rsid w:val="00AA1D8D"/>
    <w:rsid w:val="00B47730"/>
    <w:rsid w:val="00C02CDE"/>
    <w:rsid w:val="00C5477D"/>
    <w:rsid w:val="00CB0664"/>
    <w:rsid w:val="00D33C5B"/>
    <w:rsid w:val="00DD78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1FE2BF"/>
  <w14:defaultImageDpi w14:val="300"/>
  <w15:docId w15:val="{ADBD783C-5135-46A8-8B24-BA3A2DD29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dTable3">
    <w:name w:val="Grid Table 3"/>
    <w:basedOn w:val="TableNormal"/>
    <w:uiPriority w:val="99"/>
    <w:rsid w:val="00C5477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C5477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7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hyperlink" Target="https://commons.wikimedia.org/wiki/File:George_HW_Bush_Signature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ommons.wikimedia.org/wiki/File:Alice_Sara_Ott_-_Signature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Asma Khalid</cp:lastModifiedBy>
  <cp:revision>2</cp:revision>
  <dcterms:created xsi:type="dcterms:W3CDTF">2026-07-16T19:12:00Z</dcterms:created>
  <dcterms:modified xsi:type="dcterms:W3CDTF">2026-07-16T19:12:00Z</dcterms:modified>
  <cp:category/>
</cp:coreProperties>
</file>