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0F796D" w14:textId="77777777" w:rsidR="00A41F9E" w:rsidRDefault="00000000">
      <w:pPr>
        <w:spacing w:after="480"/>
        <w:jc w:val="center"/>
      </w:pPr>
      <w:r>
        <w:rPr>
          <w:b/>
          <w:color w:val="990000"/>
          <w:sz w:val="36"/>
        </w:rPr>
        <w:t>3-DAY NOTICE TO PAY RENT OR QUIT</w:t>
      </w:r>
    </w:p>
    <w:p w14:paraId="4AB25045" w14:textId="77777777" w:rsidR="00A41F9E" w:rsidRDefault="00000000">
      <w:pPr>
        <w:spacing w:after="120"/>
      </w:pPr>
      <w:r>
        <w:rPr>
          <w:b/>
          <w:color w:val="333333"/>
        </w:rPr>
        <w:t xml:space="preserve">DATE OF SERVICE: </w:t>
      </w:r>
      <w:r>
        <w:rPr>
          <w:color w:val="666666"/>
        </w:rPr>
        <w:t>[Insert Date]</w:t>
      </w:r>
    </w:p>
    <w:p w14:paraId="35BE42B4" w14:textId="77777777" w:rsidR="00A41F9E" w:rsidRDefault="00000000">
      <w:pPr>
        <w:spacing w:after="120"/>
      </w:pPr>
      <w:r>
        <w:rPr>
          <w:b/>
          <w:color w:val="333333"/>
        </w:rPr>
        <w:t xml:space="preserve">TO TENANT(S): </w:t>
      </w:r>
      <w:r>
        <w:rPr>
          <w:color w:val="666666"/>
        </w:rPr>
        <w:t>[Insert Tenant Name(s)]</w:t>
      </w:r>
    </w:p>
    <w:p w14:paraId="5F11D2D9" w14:textId="77777777" w:rsidR="00A41F9E" w:rsidRDefault="00000000">
      <w:pPr>
        <w:spacing w:after="120"/>
      </w:pPr>
      <w:r>
        <w:rPr>
          <w:b/>
          <w:color w:val="333333"/>
        </w:rPr>
        <w:t xml:space="preserve">AND ALL OCCUPANTS IN POSSESSION OF THE PREMISES: </w:t>
      </w:r>
    </w:p>
    <w:p w14:paraId="49D2B868" w14:textId="77777777" w:rsidR="00A41F9E" w:rsidRDefault="00000000">
      <w:pPr>
        <w:spacing w:after="360"/>
      </w:pPr>
      <w:r>
        <w:rPr>
          <w:b/>
        </w:rPr>
        <w:t xml:space="preserve">PREMISES ADDRESS: </w:t>
      </w:r>
      <w:r>
        <w:rPr>
          <w:color w:val="666666"/>
        </w:rPr>
        <w:t>[Insert Street Address, Apartment/Suite No., City, State, ZIP]</w:t>
      </w:r>
    </w:p>
    <w:p w14:paraId="33F94500" w14:textId="77777777" w:rsidR="00A41F9E" w:rsidRDefault="00000000">
      <w:pPr>
        <w:spacing w:after="240"/>
      </w:pPr>
      <w:r>
        <w:t>WITHIN THREE (3) DAYS after service of this notice upon you, you are hereby required to pay the total amount of past-due rent specified below, OR quit and surrender possession of the described premises to the undersigned Landlord/Agent.</w:t>
      </w:r>
    </w:p>
    <w:p w14:paraId="7CD8D4F5" w14:textId="77777777" w:rsidR="00A41F9E" w:rsidRDefault="00000000">
      <w:pPr>
        <w:spacing w:after="240"/>
      </w:pPr>
      <w:r>
        <w:t>If you fail to pay the full amount due or fail to vacate the premises within the specified three (3) days, legal proceedings will be instituted against you to recover possession of the premises, to declare the forfeiture of the lease or rental agreement under which you occupy the premises, and to recover damages, court costs, and applicable attorney fees.</w:t>
      </w:r>
    </w:p>
    <w:tbl>
      <w:tblPr>
        <w:tblW w:w="0" w:type="auto"/>
        <w:jc w:val="center"/>
        <w:tblLayout w:type="fixed"/>
        <w:tblLook w:val="04A0" w:firstRow="1" w:lastRow="0" w:firstColumn="1" w:lastColumn="0" w:noHBand="0" w:noVBand="1"/>
      </w:tblPr>
      <w:tblGrid>
        <w:gridCol w:w="4680"/>
        <w:gridCol w:w="4680"/>
      </w:tblGrid>
      <w:tr w:rsidR="00A41F9E" w14:paraId="1E110E56" w14:textId="77777777">
        <w:trPr>
          <w:jc w:val="center"/>
        </w:trPr>
        <w:tc>
          <w:tcPr>
            <w:tcW w:w="4680" w:type="dxa"/>
            <w:shd w:val="clear" w:color="auto" w:fill="444444"/>
            <w:tcMar>
              <w:top w:w="120" w:type="dxa"/>
              <w:left w:w="150" w:type="dxa"/>
              <w:bottom w:w="120" w:type="dxa"/>
              <w:right w:w="150" w:type="dxa"/>
            </w:tcMar>
          </w:tcPr>
          <w:p w14:paraId="256EB18B" w14:textId="77777777" w:rsidR="00A41F9E" w:rsidRDefault="00000000">
            <w:r>
              <w:rPr>
                <w:b/>
                <w:color w:val="FFFFFF"/>
              </w:rPr>
              <w:t>Rental Period / Description</w:t>
            </w:r>
          </w:p>
        </w:tc>
        <w:tc>
          <w:tcPr>
            <w:tcW w:w="4680" w:type="dxa"/>
            <w:shd w:val="clear" w:color="auto" w:fill="444444"/>
            <w:tcMar>
              <w:top w:w="120" w:type="dxa"/>
              <w:left w:w="150" w:type="dxa"/>
              <w:bottom w:w="120" w:type="dxa"/>
              <w:right w:w="150" w:type="dxa"/>
            </w:tcMar>
          </w:tcPr>
          <w:p w14:paraId="229DE2C3" w14:textId="77777777" w:rsidR="00A41F9E" w:rsidRDefault="00000000">
            <w:pPr>
              <w:jc w:val="right"/>
            </w:pPr>
            <w:r>
              <w:rPr>
                <w:b/>
                <w:color w:val="FFFFFF"/>
              </w:rPr>
              <w:t>Amount Due</w:t>
            </w:r>
          </w:p>
        </w:tc>
      </w:tr>
      <w:tr w:rsidR="00A41F9E" w14:paraId="1B1A28E1" w14:textId="77777777">
        <w:trPr>
          <w:jc w:val="center"/>
        </w:trPr>
        <w:tc>
          <w:tcPr>
            <w:tcW w:w="4680" w:type="dxa"/>
            <w:shd w:val="clear" w:color="auto" w:fill="FFFFFF"/>
            <w:tcMar>
              <w:top w:w="100" w:type="dxa"/>
              <w:left w:w="150" w:type="dxa"/>
              <w:bottom w:w="100" w:type="dxa"/>
              <w:right w:w="150" w:type="dxa"/>
            </w:tcMar>
          </w:tcPr>
          <w:p w14:paraId="0F5FB543" w14:textId="77777777" w:rsidR="00A41F9E" w:rsidRDefault="00000000">
            <w:r>
              <w:t>[e.g., June 1, 2026 – June 30, 2026]</w:t>
            </w:r>
          </w:p>
        </w:tc>
        <w:tc>
          <w:tcPr>
            <w:tcW w:w="4680" w:type="dxa"/>
            <w:shd w:val="clear" w:color="auto" w:fill="FFFFFF"/>
            <w:tcMar>
              <w:top w:w="100" w:type="dxa"/>
              <w:left w:w="150" w:type="dxa"/>
              <w:bottom w:w="100" w:type="dxa"/>
              <w:right w:w="150" w:type="dxa"/>
            </w:tcMar>
          </w:tcPr>
          <w:p w14:paraId="65B991C5" w14:textId="77777777" w:rsidR="00A41F9E" w:rsidRDefault="00000000">
            <w:pPr>
              <w:jc w:val="right"/>
            </w:pPr>
            <w:r>
              <w:t>$ [Amount]</w:t>
            </w:r>
          </w:p>
        </w:tc>
      </w:tr>
      <w:tr w:rsidR="00A41F9E" w14:paraId="365FC6AF" w14:textId="77777777">
        <w:trPr>
          <w:jc w:val="center"/>
        </w:trPr>
        <w:tc>
          <w:tcPr>
            <w:tcW w:w="4680" w:type="dxa"/>
            <w:shd w:val="clear" w:color="auto" w:fill="FFFFFF"/>
            <w:tcMar>
              <w:top w:w="100" w:type="dxa"/>
              <w:left w:w="150" w:type="dxa"/>
              <w:bottom w:w="100" w:type="dxa"/>
              <w:right w:w="150" w:type="dxa"/>
            </w:tcMar>
          </w:tcPr>
          <w:p w14:paraId="559F124F" w14:textId="77777777" w:rsidR="00A41F9E" w:rsidRDefault="00000000">
            <w:r>
              <w:t>[e.g., July 1, 2026 – July 31, 2026]</w:t>
            </w:r>
          </w:p>
        </w:tc>
        <w:tc>
          <w:tcPr>
            <w:tcW w:w="4680" w:type="dxa"/>
            <w:shd w:val="clear" w:color="auto" w:fill="FFFFFF"/>
            <w:tcMar>
              <w:top w:w="100" w:type="dxa"/>
              <w:left w:w="150" w:type="dxa"/>
              <w:bottom w:w="100" w:type="dxa"/>
              <w:right w:w="150" w:type="dxa"/>
            </w:tcMar>
          </w:tcPr>
          <w:p w14:paraId="528E40FB" w14:textId="77777777" w:rsidR="00A41F9E" w:rsidRDefault="00000000">
            <w:pPr>
              <w:jc w:val="right"/>
            </w:pPr>
            <w:r>
              <w:t>$ [Amount]</w:t>
            </w:r>
          </w:p>
        </w:tc>
      </w:tr>
      <w:tr w:rsidR="00A41F9E" w14:paraId="0047F91A" w14:textId="77777777">
        <w:trPr>
          <w:jc w:val="center"/>
        </w:trPr>
        <w:tc>
          <w:tcPr>
            <w:tcW w:w="4680" w:type="dxa"/>
            <w:shd w:val="clear" w:color="auto" w:fill="F2F2F2"/>
            <w:tcMar>
              <w:top w:w="100" w:type="dxa"/>
              <w:left w:w="150" w:type="dxa"/>
              <w:bottom w:w="100" w:type="dxa"/>
              <w:right w:w="150" w:type="dxa"/>
            </w:tcMar>
          </w:tcPr>
          <w:p w14:paraId="1355F7D3" w14:textId="77777777" w:rsidR="00A41F9E" w:rsidRDefault="00000000">
            <w:r>
              <w:rPr>
                <w:b/>
              </w:rPr>
              <w:t>TOTAL PAST-DUE RENT OBLIGATION</w:t>
            </w:r>
          </w:p>
        </w:tc>
        <w:tc>
          <w:tcPr>
            <w:tcW w:w="4680" w:type="dxa"/>
            <w:shd w:val="clear" w:color="auto" w:fill="F2F2F2"/>
            <w:tcMar>
              <w:top w:w="100" w:type="dxa"/>
              <w:left w:w="150" w:type="dxa"/>
              <w:bottom w:w="100" w:type="dxa"/>
              <w:right w:w="150" w:type="dxa"/>
            </w:tcMar>
          </w:tcPr>
          <w:p w14:paraId="641121BB" w14:textId="77777777" w:rsidR="00A41F9E" w:rsidRDefault="00000000">
            <w:pPr>
              <w:jc w:val="right"/>
            </w:pPr>
            <w:r>
              <w:rPr>
                <w:b/>
              </w:rPr>
              <w:t>$ [Total Amount]</w:t>
            </w:r>
          </w:p>
        </w:tc>
      </w:tr>
    </w:tbl>
    <w:p w14:paraId="642BF8B7" w14:textId="77777777" w:rsidR="00A41F9E" w:rsidRDefault="00A41F9E">
      <w:pPr>
        <w:spacing w:after="240"/>
      </w:pPr>
    </w:p>
    <w:p w14:paraId="05F16D03" w14:textId="77777777" w:rsidR="00A41F9E" w:rsidRDefault="00000000">
      <w:pPr>
        <w:spacing w:after="360"/>
      </w:pPr>
      <w:r>
        <w:rPr>
          <w:b/>
        </w:rPr>
        <w:t>Payment must be made in full to the Landlord or Authorized Agent at the following location:</w:t>
      </w:r>
      <w:r>
        <w:rPr>
          <w:b/>
        </w:rPr>
        <w:br/>
        <w:t xml:space="preserve">Name/Company: </w:t>
      </w:r>
      <w:r>
        <w:t>[Insert Landlord/Manager Name]</w:t>
      </w:r>
      <w:r>
        <w:br/>
      </w:r>
      <w:r>
        <w:rPr>
          <w:b/>
        </w:rPr>
        <w:t xml:space="preserve">Address: </w:t>
      </w:r>
      <w:r>
        <w:t>[Insert Address where payment can be made]</w:t>
      </w:r>
      <w:r>
        <w:br/>
      </w:r>
      <w:r>
        <w:rPr>
          <w:b/>
        </w:rPr>
        <w:t xml:space="preserve">Phone Number: </w:t>
      </w:r>
      <w:r>
        <w:t>[Insert Phone Number]</w:t>
      </w:r>
      <w:r>
        <w:br/>
      </w:r>
      <w:r>
        <w:rPr>
          <w:b/>
        </w:rPr>
        <w:t xml:space="preserve">Acceptable Forms of Payment: </w:t>
      </w:r>
      <w:r>
        <w:t>[e.g., Cashier's Check, Money Order, Certified Funds]</w:t>
      </w:r>
    </w:p>
    <w:p w14:paraId="19EFB680" w14:textId="77777777" w:rsidR="00A41F9E" w:rsidRDefault="00000000">
      <w:pPr>
        <w:spacing w:before="480" w:after="720"/>
      </w:pPr>
      <w:r>
        <w:rPr>
          <w:b/>
        </w:rPr>
        <w:t>_________________________________________</w:t>
      </w:r>
      <w:r>
        <w:rPr>
          <w:b/>
        </w:rPr>
        <w:br/>
        <w:t>Landlord / Authorized Agent Signature</w:t>
      </w:r>
      <w:r>
        <w:rPr>
          <w:b/>
        </w:rPr>
        <w:br/>
      </w:r>
      <w:r>
        <w:t>Date: ________________________</w:t>
      </w:r>
    </w:p>
    <w:p w14:paraId="1C391F00" w14:textId="77777777" w:rsidR="00A41F9E" w:rsidRDefault="00000000">
      <w:pPr>
        <w:jc w:val="center"/>
      </w:pPr>
      <w:r>
        <w:rPr>
          <w:color w:val="CCCCCC"/>
        </w:rPr>
        <w:lastRenderedPageBreak/>
        <w:t>——————————————————————————————————————————————————</w:t>
      </w:r>
    </w:p>
    <w:p w14:paraId="5666F5F3" w14:textId="77777777" w:rsidR="00A41F9E" w:rsidRDefault="00000000">
      <w:pPr>
        <w:spacing w:before="360" w:after="120"/>
      </w:pPr>
      <w:r>
        <w:rPr>
          <w:b/>
          <w:sz w:val="24"/>
        </w:rPr>
        <w:t>CERTIFICATE OF SERVICE</w:t>
      </w:r>
    </w:p>
    <w:p w14:paraId="46F658E6" w14:textId="77777777" w:rsidR="00A41F9E" w:rsidRDefault="00000000">
      <w:pPr>
        <w:spacing w:after="240"/>
      </w:pPr>
      <w:r>
        <w:t>I, the undersigned, being at least 18 years of age, declare under penalty of perjury that I served this 3-Day Notice to Pay Rent or Quit on the ____ day of ________________, 20___, using the following method of service:</w:t>
      </w:r>
      <w:r>
        <w:br/>
      </w:r>
      <w:r>
        <w:br/>
      </w:r>
      <w:r>
        <w:rPr>
          <w:b/>
        </w:rPr>
        <w:t xml:space="preserve">[  ]  PERSONAL SERVICE: </w:t>
      </w:r>
      <w:r>
        <w:t>By delivering a true copy directly to the tenant(s) named above.</w:t>
      </w:r>
      <w:r>
        <w:br/>
      </w:r>
      <w:r>
        <w:br/>
      </w:r>
      <w:r>
        <w:rPr>
          <w:b/>
        </w:rPr>
        <w:t xml:space="preserve">[  ]  SUBSTITUTED SERVICE: </w:t>
      </w:r>
      <w:r>
        <w:t>By leaving a true copy with a person of suitable age and discretion at the tenant's residence/business, and subsequently mailing a copy to the tenant via first-class mail.</w:t>
      </w:r>
      <w:r>
        <w:br/>
      </w:r>
      <w:r>
        <w:br/>
      </w:r>
      <w:r>
        <w:rPr>
          <w:b/>
        </w:rPr>
        <w:t xml:space="preserve">[  ]  POST AND MAIL SERVICE: </w:t>
      </w:r>
      <w:r>
        <w:t>By posting a true copy in a conspicuous place on the property (e.g., the front door) as the tenant was absent, and subsequently mailing a copy to the tenant via first-class mail.</w:t>
      </w:r>
    </w:p>
    <w:p w14:paraId="73BD3F6D" w14:textId="77777777" w:rsidR="00A41F9E" w:rsidRDefault="00000000">
      <w:pPr>
        <w:spacing w:before="480"/>
      </w:pPr>
      <w:r>
        <w:t>Server Signature: _____________________________________      Date: __________________</w:t>
      </w:r>
      <w:r>
        <w:br/>
      </w:r>
      <w:r>
        <w:br/>
        <w:t>Server Printed Name: __________________________________</w:t>
      </w:r>
    </w:p>
    <w:sectPr w:rsidR="00A41F9E"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026518924">
    <w:abstractNumId w:val="8"/>
  </w:num>
  <w:num w:numId="2" w16cid:durableId="484469566">
    <w:abstractNumId w:val="6"/>
  </w:num>
  <w:num w:numId="3" w16cid:durableId="185221299">
    <w:abstractNumId w:val="5"/>
  </w:num>
  <w:num w:numId="4" w16cid:durableId="764113011">
    <w:abstractNumId w:val="4"/>
  </w:num>
  <w:num w:numId="5" w16cid:durableId="2130080904">
    <w:abstractNumId w:val="7"/>
  </w:num>
  <w:num w:numId="6" w16cid:durableId="1176965421">
    <w:abstractNumId w:val="3"/>
  </w:num>
  <w:num w:numId="7" w16cid:durableId="82262557">
    <w:abstractNumId w:val="2"/>
  </w:num>
  <w:num w:numId="8" w16cid:durableId="1400984149">
    <w:abstractNumId w:val="1"/>
  </w:num>
  <w:num w:numId="9" w16cid:durableId="6043124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2"/>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17487B"/>
    <w:rsid w:val="002335F0"/>
    <w:rsid w:val="0029639D"/>
    <w:rsid w:val="00326F90"/>
    <w:rsid w:val="00A41F9E"/>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A3B62F9"/>
  <w14:defaultImageDpi w14:val="300"/>
  <w15:docId w15:val="{CD7051B1-F1BD-44DE-8B19-E45C5AA84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Arial" w:hAnsi="Arial"/>
      <w:color w:val="222222"/>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353</Words>
  <Characters>2018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Asma Khalid</cp:lastModifiedBy>
  <cp:revision>2</cp:revision>
  <dcterms:created xsi:type="dcterms:W3CDTF">2026-07-20T17:36:00Z</dcterms:created>
  <dcterms:modified xsi:type="dcterms:W3CDTF">2026-07-20T17:36:00Z</dcterms:modified>
  <cp:category/>
</cp:coreProperties>
</file>