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CFFF2" w14:textId="77777777" w:rsidR="00DF39C3" w:rsidRDefault="00000000">
      <w:pPr>
        <w:spacing w:after="80"/>
        <w:rPr>
          <w:rFonts w:hint="eastAsia"/>
        </w:rPr>
      </w:pPr>
      <w:r>
        <w:rPr>
          <w:b/>
          <w:color w:val="1F3A52"/>
          <w:sz w:val="40"/>
        </w:rPr>
        <w:t>7-DAY NOTICE TO CURE OR QUIT</w:t>
      </w:r>
    </w:p>
    <w:p w14:paraId="2183AA6D" w14:textId="77777777" w:rsidR="00DF39C3" w:rsidRDefault="00000000">
      <w:pPr>
        <w:spacing w:after="480"/>
        <w:rPr>
          <w:rFonts w:hint="eastAsia"/>
        </w:rPr>
      </w:pPr>
      <w:r>
        <w:rPr>
          <w:b/>
          <w:color w:val="708090"/>
          <w:sz w:val="20"/>
        </w:rPr>
        <w:t>NOTICE TO REMEDY LEASE VIOLATION</w:t>
      </w:r>
    </w:p>
    <w:p w14:paraId="532DE453" w14:textId="77777777" w:rsidR="00DF39C3" w:rsidRDefault="00000000">
      <w:pPr>
        <w:spacing w:after="160"/>
        <w:rPr>
          <w:rFonts w:hint="eastAsia"/>
        </w:rPr>
      </w:pPr>
      <w:r>
        <w:rPr>
          <w:b/>
          <w:color w:val="1F3A52"/>
        </w:rPr>
        <w:t xml:space="preserve">DATE OF SERVICE:  </w:t>
      </w:r>
      <w:r>
        <w:rPr>
          <w:color w:val="555555"/>
        </w:rPr>
        <w:t>[Insert Date]</w:t>
      </w:r>
      <w:r>
        <w:rPr>
          <w:b/>
          <w:color w:val="1F3A52"/>
        </w:rPr>
        <w:t xml:space="preserve">    |    NOTICE PERIOD:  </w:t>
      </w:r>
      <w:r>
        <w:rPr>
          <w:color w:val="555555"/>
        </w:rPr>
        <w:t>Seven (7) Days</w:t>
      </w:r>
    </w:p>
    <w:p w14:paraId="229D1DFE" w14:textId="77777777" w:rsidR="00DF39C3" w:rsidRDefault="00000000">
      <w:pPr>
        <w:spacing w:after="160"/>
        <w:rPr>
          <w:rFonts w:hint="eastAsia"/>
        </w:rPr>
      </w:pPr>
      <w:r>
        <w:rPr>
          <w:b/>
          <w:color w:val="1F3A52"/>
        </w:rPr>
        <w:t xml:space="preserve">TO TENANT(S):  </w:t>
      </w:r>
      <w:r>
        <w:rPr>
          <w:color w:val="555555"/>
        </w:rPr>
        <w:t>[Insert Tenant Name(s)]</w:t>
      </w:r>
    </w:p>
    <w:p w14:paraId="00946AF3" w14:textId="77777777" w:rsidR="00DF39C3" w:rsidRDefault="00000000">
      <w:pPr>
        <w:spacing w:after="160"/>
        <w:rPr>
          <w:rFonts w:hint="eastAsia"/>
        </w:rPr>
      </w:pPr>
      <w:r>
        <w:rPr>
          <w:b/>
          <w:color w:val="1F3A52"/>
        </w:rPr>
        <w:t xml:space="preserve">PREMISES:  </w:t>
      </w:r>
      <w:r>
        <w:rPr>
          <w:color w:val="555555"/>
        </w:rPr>
        <w:t>[Insert Street Address, Apartment/Suite No., City, State, ZIP]</w:t>
      </w:r>
    </w:p>
    <w:p w14:paraId="58D79F4D" w14:textId="77777777" w:rsidR="00DF39C3" w:rsidRDefault="00DF39C3">
      <w:pPr>
        <w:spacing w:after="240"/>
        <w:rPr>
          <w:rFonts w:hint="eastAsia"/>
        </w:rPr>
      </w:pPr>
    </w:p>
    <w:p w14:paraId="6307418F" w14:textId="77777777" w:rsidR="00DF39C3" w:rsidRDefault="00000000">
      <w:pPr>
        <w:spacing w:after="240" w:line="288" w:lineRule="auto"/>
        <w:rPr>
          <w:rFonts w:hint="eastAsia"/>
        </w:rPr>
      </w:pPr>
      <w:r>
        <w:t>YOU ARE HEREBY NOTIFIED that you are in violation of your residential lease agreement or regular tenancy governing your occupancy of the premises described above. Specifically, you have breached the covenants of your agreement as detailed below:</w:t>
      </w:r>
    </w:p>
    <w:p w14:paraId="286B0888" w14:textId="77777777" w:rsidR="00DF39C3" w:rsidRDefault="00000000">
      <w:pPr>
        <w:spacing w:before="240" w:after="120"/>
        <w:rPr>
          <w:rFonts w:hint="eastAsia"/>
        </w:rPr>
      </w:pPr>
      <w:r>
        <w:rPr>
          <w:b/>
          <w:color w:val="1F3A52"/>
        </w:rPr>
        <w:t>DESCRIPTION OF LEASE BREACH:</w:t>
      </w:r>
    </w:p>
    <w:p w14:paraId="2D330D5E" w14:textId="77777777" w:rsidR="00DF39C3" w:rsidRDefault="00000000">
      <w:pPr>
        <w:spacing w:after="280"/>
        <w:ind w:left="360"/>
        <w:rPr>
          <w:rFonts w:hint="eastAsia"/>
        </w:rPr>
      </w:pPr>
      <w:r>
        <w:rPr>
          <w:i/>
        </w:rPr>
        <w:t>[Insert detailed explanation of the non-compliance or breach, e.g., unauthorized pets, excessive noise violations, failure to maintain property rules, etc.]</w:t>
      </w:r>
    </w:p>
    <w:tbl>
      <w:tblPr>
        <w:tblW w:w="0" w:type="auto"/>
        <w:jc w:val="center"/>
        <w:tblLayout w:type="fixed"/>
        <w:tblLook w:val="04A0" w:firstRow="1" w:lastRow="0" w:firstColumn="1" w:lastColumn="0" w:noHBand="0" w:noVBand="1"/>
      </w:tblPr>
      <w:tblGrid>
        <w:gridCol w:w="9360"/>
      </w:tblGrid>
      <w:tr w:rsidR="00DF39C3" w14:paraId="7A2CC662" w14:textId="77777777">
        <w:trPr>
          <w:jc w:val="center"/>
        </w:trPr>
        <w:tc>
          <w:tcPr>
            <w:tcW w:w="9360" w:type="dxa"/>
            <w:tcBorders>
              <w:left w:val="single" w:sz="24" w:space="0" w:color="1F3A52"/>
            </w:tcBorders>
            <w:shd w:val="clear" w:color="auto" w:fill="F4F6F9"/>
            <w:tcMar>
              <w:top w:w="160" w:type="dxa"/>
              <w:left w:w="200" w:type="dxa"/>
              <w:bottom w:w="160" w:type="dxa"/>
              <w:right w:w="200" w:type="dxa"/>
            </w:tcMar>
          </w:tcPr>
          <w:p w14:paraId="1A949F53" w14:textId="77777777" w:rsidR="00DF39C3" w:rsidRDefault="00000000">
            <w:pPr>
              <w:spacing w:after="80"/>
              <w:rPr>
                <w:rFonts w:hint="eastAsia"/>
              </w:rPr>
            </w:pPr>
            <w:r>
              <w:rPr>
                <w:color w:val="1F3A52"/>
                <w:sz w:val="21"/>
              </w:rPr>
              <w:t>REQUIRED ACTION BY TENANT:</w:t>
            </w:r>
          </w:p>
          <w:p w14:paraId="52B0F444" w14:textId="77777777" w:rsidR="00DF39C3" w:rsidRDefault="00000000">
            <w:pPr>
              <w:spacing w:after="80"/>
              <w:rPr>
                <w:rFonts w:hint="eastAsia"/>
              </w:rPr>
            </w:pPr>
            <w:r>
              <w:rPr>
                <w:color w:val="1F3A52"/>
                <w:sz w:val="21"/>
              </w:rPr>
              <w:t>You are required to remedy, cure, or completely correct the violation(s) listed above within SEVEN (7) DAYS from the delivery date of this notice.</w:t>
            </w:r>
          </w:p>
          <w:p w14:paraId="6997A89F" w14:textId="77777777" w:rsidR="00DF39C3" w:rsidRDefault="00000000">
            <w:pPr>
              <w:spacing w:after="80"/>
              <w:rPr>
                <w:rFonts w:hint="eastAsia"/>
              </w:rPr>
            </w:pPr>
            <w:r>
              <w:rPr>
                <w:color w:val="1F3A52"/>
                <w:sz w:val="21"/>
              </w:rPr>
              <w:t>If you fail to cure the violation, or fail to vacate and deliver full possession of the premises to the Landlord within 7 days, immediate legal eviction proceedings will be initiated.</w:t>
            </w:r>
          </w:p>
        </w:tc>
      </w:tr>
    </w:tbl>
    <w:p w14:paraId="22C389A6" w14:textId="77777777" w:rsidR="00DF39C3" w:rsidRDefault="00DF39C3">
      <w:pPr>
        <w:spacing w:after="320"/>
        <w:rPr>
          <w:rFonts w:hint="eastAsia"/>
        </w:rPr>
      </w:pPr>
    </w:p>
    <w:p w14:paraId="42847C72" w14:textId="77777777" w:rsidR="00DF39C3" w:rsidRDefault="00000000">
      <w:pPr>
        <w:spacing w:before="480" w:after="720"/>
        <w:rPr>
          <w:rFonts w:hint="eastAsia"/>
        </w:rPr>
      </w:pPr>
      <w:r>
        <w:rPr>
          <w:b/>
        </w:rPr>
        <w:t>ISSUED BY:</w:t>
      </w:r>
      <w:r>
        <w:rPr>
          <w:b/>
        </w:rPr>
        <w:br/>
        <w:t>_________________________________________</w:t>
      </w:r>
      <w:r>
        <w:rPr>
          <w:b/>
        </w:rPr>
        <w:br/>
      </w:r>
      <w:r>
        <w:t>Landlord / Property Manager Authorized Signature</w:t>
      </w:r>
      <w:r>
        <w:br/>
      </w:r>
      <w:r>
        <w:br/>
        <w:t>Contact Number: _________________________</w:t>
      </w:r>
    </w:p>
    <w:p w14:paraId="6FA704C4" w14:textId="77777777" w:rsidR="00DF39C3" w:rsidRDefault="00000000">
      <w:pPr>
        <w:spacing w:after="360"/>
        <w:rPr>
          <w:rFonts w:hint="eastAsia"/>
        </w:rPr>
      </w:pPr>
      <w:r>
        <w:rPr>
          <w:color w:val="DFE5EB"/>
          <w:u w:val="single"/>
        </w:rPr>
        <w:t xml:space="preserve">                                                                                                                        </w:t>
      </w:r>
    </w:p>
    <w:p w14:paraId="756ECDDC" w14:textId="77777777" w:rsidR="00DF39C3" w:rsidRDefault="00000000">
      <w:pPr>
        <w:spacing w:after="160"/>
        <w:rPr>
          <w:rFonts w:hint="eastAsia"/>
        </w:rPr>
      </w:pPr>
      <w:r>
        <w:rPr>
          <w:b/>
          <w:color w:val="1F3A52"/>
          <w:sz w:val="24"/>
        </w:rPr>
        <w:t>OFFICIAL RECORD OF SERVICE</w:t>
      </w:r>
    </w:p>
    <w:p w14:paraId="36DC5819" w14:textId="77777777" w:rsidR="00DF39C3" w:rsidRDefault="00000000">
      <w:pPr>
        <w:spacing w:after="240" w:line="288" w:lineRule="auto"/>
        <w:rPr>
          <w:rFonts w:hint="eastAsia"/>
        </w:rPr>
      </w:pPr>
      <w:r>
        <w:t>On the _____ day of ________________, 20___, a copy of this notice was legally served via:</w:t>
      </w:r>
      <w:r>
        <w:br/>
      </w:r>
      <w:r>
        <w:br/>
      </w:r>
    </w:p>
    <w:p w14:paraId="3E2C9591" w14:textId="77777777" w:rsidR="00DF39C3" w:rsidRDefault="00000000">
      <w:pPr>
        <w:spacing w:after="120"/>
        <w:ind w:left="576"/>
        <w:rPr>
          <w:rFonts w:hint="eastAsia"/>
        </w:rPr>
      </w:pPr>
      <w:r>
        <w:rPr>
          <w:rFonts w:ascii="Arial" w:hAnsi="Arial"/>
        </w:rPr>
        <w:lastRenderedPageBreak/>
        <w:t xml:space="preserve">□  </w:t>
      </w:r>
      <w:r>
        <w:t>Hand Delivery directly to the tenant or an adult occupant at the residence.</w:t>
      </w:r>
    </w:p>
    <w:p w14:paraId="4F72B763" w14:textId="77777777" w:rsidR="00DF39C3" w:rsidRDefault="00000000">
      <w:pPr>
        <w:spacing w:after="120"/>
        <w:ind w:left="576"/>
        <w:rPr>
          <w:rFonts w:hint="eastAsia"/>
        </w:rPr>
      </w:pPr>
      <w:r>
        <w:rPr>
          <w:rFonts w:ascii="Arial" w:hAnsi="Arial"/>
        </w:rPr>
        <w:t xml:space="preserve">□  </w:t>
      </w:r>
      <w:r>
        <w:t>Substituted Service with a co-resident followed by a first-class prepaid mailing.</w:t>
      </w:r>
    </w:p>
    <w:p w14:paraId="7EF23763" w14:textId="77777777" w:rsidR="00DF39C3" w:rsidRDefault="00000000">
      <w:pPr>
        <w:spacing w:after="120"/>
        <w:ind w:left="576"/>
        <w:rPr>
          <w:rFonts w:hint="eastAsia"/>
        </w:rPr>
      </w:pPr>
      <w:r>
        <w:rPr>
          <w:rFonts w:ascii="Arial" w:hAnsi="Arial"/>
        </w:rPr>
        <w:t xml:space="preserve">□  </w:t>
      </w:r>
      <w:r>
        <w:t>Conspicuous Posting on the main entry door after multiple reasonable attempts to contact.</w:t>
      </w:r>
    </w:p>
    <w:p w14:paraId="2D43DCC8" w14:textId="77777777" w:rsidR="00DF39C3" w:rsidRDefault="00000000">
      <w:pPr>
        <w:spacing w:before="560"/>
        <w:rPr>
          <w:rFonts w:hint="eastAsia"/>
        </w:rPr>
      </w:pPr>
      <w:r>
        <w:t>Agent/Server Signature: ___________________________      Date: _______________</w:t>
      </w:r>
    </w:p>
    <w:sectPr w:rsidR="00DF39C3"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79080881">
    <w:abstractNumId w:val="8"/>
  </w:num>
  <w:num w:numId="2" w16cid:durableId="1104615544">
    <w:abstractNumId w:val="6"/>
  </w:num>
  <w:num w:numId="3" w16cid:durableId="1211305869">
    <w:abstractNumId w:val="5"/>
  </w:num>
  <w:num w:numId="4" w16cid:durableId="1061177202">
    <w:abstractNumId w:val="4"/>
  </w:num>
  <w:num w:numId="5" w16cid:durableId="402533663">
    <w:abstractNumId w:val="7"/>
  </w:num>
  <w:num w:numId="6" w16cid:durableId="1413702915">
    <w:abstractNumId w:val="3"/>
  </w:num>
  <w:num w:numId="7" w16cid:durableId="1112944747">
    <w:abstractNumId w:val="2"/>
  </w:num>
  <w:num w:numId="8" w16cid:durableId="1096169674">
    <w:abstractNumId w:val="1"/>
  </w:num>
  <w:num w:numId="9" w16cid:durableId="1415857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335F0"/>
    <w:rsid w:val="0029639D"/>
    <w:rsid w:val="00326F90"/>
    <w:rsid w:val="00413EAB"/>
    <w:rsid w:val="00AA1D8D"/>
    <w:rsid w:val="00B47730"/>
    <w:rsid w:val="00CB0664"/>
    <w:rsid w:val="00DF39C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B56668"/>
  <w14:defaultImageDpi w14:val="300"/>
  <w15:docId w15:val="{CD7051B1-F1BD-44DE-8B19-E45C5AA8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Georgia" w:hAnsi="Georgia"/>
      <w:color w:val="2B2B2B"/>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2026-07-20T17:38:00Z</dcterms:created>
  <dcterms:modified xsi:type="dcterms:W3CDTF">2026-07-20T17:38:00Z</dcterms:modified>
  <cp:category/>
</cp:coreProperties>
</file>