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5D9B6" w14:textId="77777777" w:rsidR="00FD2C96" w:rsidRDefault="00000000">
      <w:pPr>
        <w:pBdr>
          <w:bottom w:val="single" w:sz="18" w:space="4" w:color="1A365D"/>
        </w:pBdr>
        <w:jc w:val="center"/>
      </w:pPr>
      <w:r>
        <w:rPr>
          <w:b/>
          <w:color w:val="1A365D"/>
          <w:sz w:val="40"/>
        </w:rPr>
        <w:t>FLORIDA NOTICE TO VACATE</w:t>
      </w:r>
      <w:r>
        <w:rPr>
          <w:b/>
          <w:color w:val="1A365D"/>
          <w:sz w:val="40"/>
        </w:rPr>
        <w:br/>
      </w:r>
      <w:r>
        <w:rPr>
          <w:i/>
          <w:color w:val="4A5568"/>
          <w:sz w:val="24"/>
        </w:rPr>
        <w:t>NOTICE OF NON-RENEWAL &amp; TERMINATION OF TENANCY</w:t>
      </w:r>
      <w:r>
        <w:rPr>
          <w:i/>
          <w:color w:val="4A5568"/>
          <w:sz w:val="24"/>
        </w:rPr>
        <w:br/>
        <w:t>(Florida Statutes § 83.57)</w:t>
      </w:r>
    </w:p>
    <w:p w14:paraId="63FDC0CE" w14:textId="77777777" w:rsidR="00FD2C96" w:rsidRDefault="00FD2C96"/>
    <w:tbl>
      <w:tblPr>
        <w:tblW w:w="0" w:type="auto"/>
        <w:jc w:val="center"/>
        <w:tblLook w:val="04A0" w:firstRow="1" w:lastRow="0" w:firstColumn="1" w:lastColumn="0" w:noHBand="0" w:noVBand="1"/>
      </w:tblPr>
      <w:tblGrid>
        <w:gridCol w:w="9330"/>
      </w:tblGrid>
      <w:tr w:rsidR="00FD2C96" w14:paraId="126DF557" w14:textId="77777777">
        <w:trPr>
          <w:jc w:val="center"/>
        </w:trPr>
        <w:tc>
          <w:tcPr>
            <w:tcW w:w="9360" w:type="dxa"/>
            <w:tcBorders>
              <w:left w:val="single" w:sz="24" w:space="0" w:color="1A365D"/>
            </w:tcBorders>
            <w:shd w:val="clear" w:color="auto" w:fill="F7FAFC"/>
            <w:tcMar>
              <w:top w:w="140" w:type="dxa"/>
              <w:left w:w="200" w:type="dxa"/>
              <w:bottom w:w="140" w:type="dxa"/>
              <w:right w:w="200" w:type="dxa"/>
            </w:tcMar>
          </w:tcPr>
          <w:p w14:paraId="18DA86B1" w14:textId="77777777" w:rsidR="00FD2C96" w:rsidRDefault="00000000">
            <w:r>
              <w:rPr>
                <w:b/>
                <w:color w:val="2C5282"/>
                <w:sz w:val="20"/>
              </w:rPr>
              <w:t xml:space="preserve">INSTRUCTIONS TO LANDLORD: </w:t>
            </w:r>
            <w:r>
              <w:rPr>
                <w:color w:val="4A5568"/>
                <w:sz w:val="20"/>
              </w:rPr>
              <w:t>Under Florida law, a month-to-month tenancy requires at least 15 days' written notice prior to the end of the monthly rental period. This notice must be delivered personally, mailed, or posted on the premises in accordance with Florida Statutes § 83.57.</w:t>
            </w:r>
          </w:p>
        </w:tc>
      </w:tr>
    </w:tbl>
    <w:p w14:paraId="1F69D78F" w14:textId="77777777" w:rsidR="00FD2C96" w:rsidRDefault="00FD2C96"/>
    <w:p w14:paraId="3A7F5155" w14:textId="77777777" w:rsidR="00FD2C96" w:rsidRDefault="00000000">
      <w:pPr>
        <w:spacing w:after="120" w:line="312" w:lineRule="auto"/>
      </w:pPr>
      <w:r>
        <w:rPr>
          <w:b/>
          <w:color w:val="2D3748"/>
        </w:rPr>
        <w:t xml:space="preserve">DATE OF NOTICE: </w:t>
      </w:r>
      <w:r>
        <w:rPr>
          <w:color w:val="718096"/>
        </w:rPr>
        <w:t>[Insert Date]</w:t>
      </w:r>
    </w:p>
    <w:p w14:paraId="415FEF30" w14:textId="77777777" w:rsidR="00FD2C96" w:rsidRDefault="00000000">
      <w:pPr>
        <w:spacing w:after="120" w:line="312" w:lineRule="auto"/>
      </w:pPr>
      <w:r>
        <w:rPr>
          <w:b/>
          <w:color w:val="2D3748"/>
        </w:rPr>
        <w:t xml:space="preserve">TO (Tenant Name): </w:t>
      </w:r>
      <w:r>
        <w:rPr>
          <w:color w:val="718096"/>
        </w:rPr>
        <w:t>[Insert Tenant Name(s)]</w:t>
      </w:r>
    </w:p>
    <w:p w14:paraId="1867DEF4" w14:textId="77777777" w:rsidR="00FD2C96" w:rsidRDefault="00000000">
      <w:pPr>
        <w:spacing w:after="120" w:line="312" w:lineRule="auto"/>
      </w:pPr>
      <w:r>
        <w:rPr>
          <w:b/>
          <w:color w:val="2D3748"/>
        </w:rPr>
        <w:t xml:space="preserve">PREMISES ADDRESS: </w:t>
      </w:r>
      <w:r>
        <w:rPr>
          <w:color w:val="718096"/>
        </w:rPr>
        <w:t>[Insert Full Property Address - Street, Apt, City, FL, Zip]</w:t>
      </w:r>
    </w:p>
    <w:p w14:paraId="63E0FA4D" w14:textId="77777777" w:rsidR="00FD2C96" w:rsidRDefault="00000000">
      <w:pPr>
        <w:spacing w:after="120" w:line="312" w:lineRule="auto"/>
      </w:pPr>
      <w:r>
        <w:rPr>
          <w:b/>
          <w:color w:val="2D3748"/>
        </w:rPr>
        <w:t xml:space="preserve">FROM (Landlord/Property Manager): </w:t>
      </w:r>
      <w:r>
        <w:rPr>
          <w:color w:val="718096"/>
        </w:rPr>
        <w:t>[Insert Landlord or Company Name]</w:t>
      </w:r>
    </w:p>
    <w:p w14:paraId="48EF36A3" w14:textId="77777777" w:rsidR="00FD2C96" w:rsidRDefault="00000000">
      <w:pPr>
        <w:spacing w:after="120" w:line="312" w:lineRule="auto"/>
      </w:pPr>
      <w:r>
        <w:rPr>
          <w:b/>
          <w:color w:val="2D3748"/>
        </w:rPr>
        <w:t xml:space="preserve">LANDLORD CONTACT: </w:t>
      </w:r>
      <w:r>
        <w:rPr>
          <w:color w:val="718096"/>
        </w:rPr>
        <w:t>[Insert Phone Number and/or Email Address]</w:t>
      </w:r>
    </w:p>
    <w:p w14:paraId="1C0FDCD0" w14:textId="77777777" w:rsidR="00FD2C96" w:rsidRDefault="00FD2C96"/>
    <w:p w14:paraId="2796E9FC" w14:textId="77777777" w:rsidR="00FD2C96" w:rsidRDefault="00000000">
      <w:pPr>
        <w:pBdr>
          <w:bottom w:val="single" w:sz="6" w:space="4" w:color="CBD5E0"/>
        </w:pBdr>
      </w:pPr>
      <w:r>
        <w:rPr>
          <w:b/>
          <w:color w:val="1A365D"/>
          <w:sz w:val="26"/>
        </w:rPr>
        <w:t>NOTICE TO VACATE &amp; TERMINATION OF TENANCY</w:t>
      </w:r>
    </w:p>
    <w:p w14:paraId="639B3AE4" w14:textId="77777777" w:rsidR="00FD2C96" w:rsidRDefault="00000000">
      <w:pPr>
        <w:spacing w:before="240" w:line="300" w:lineRule="auto"/>
      </w:pPr>
      <w:r>
        <w:rPr>
          <w:color w:val="2D3748"/>
        </w:rPr>
        <w:t xml:space="preserve">Dear </w:t>
      </w:r>
      <w:r>
        <w:rPr>
          <w:b/>
        </w:rPr>
        <w:t>[Tenant Name(s)]</w:t>
      </w:r>
      <w:r>
        <w:t>,</w:t>
      </w:r>
      <w:r>
        <w:br/>
      </w:r>
      <w:r>
        <w:br/>
        <w:t xml:space="preserve">YOU ARE HEREBY NOTIFIED that in accordance with the terms of your lease agreement and Florida Statutes § 83.57, your month-to-month tenancy for the premises listed above is being terminated. </w:t>
      </w:r>
    </w:p>
    <w:p w14:paraId="552F2E91" w14:textId="77777777" w:rsidR="00FD2C96" w:rsidRDefault="00000000">
      <w:pPr>
        <w:spacing w:after="240" w:line="300" w:lineRule="auto"/>
      </w:pPr>
      <w:r>
        <w:t xml:space="preserve">You are required to vacate and deliver full possession of the premises to the Landlord no later than 11:59 PM on </w:t>
      </w:r>
      <w:r>
        <w:rPr>
          <w:b/>
          <w:color w:val="C53030"/>
        </w:rPr>
        <w:t>[Insert Move-Out Date - Must be at least 15 days before the end of the rental period]</w:t>
      </w:r>
      <w:r>
        <w:t>.</w:t>
      </w:r>
    </w:p>
    <w:p w14:paraId="0E1A668B" w14:textId="77777777" w:rsidR="00FD2C96" w:rsidRDefault="00000000">
      <w:pPr>
        <w:spacing w:after="240" w:line="300" w:lineRule="auto"/>
      </w:pPr>
      <w:r>
        <w:t>Please ensure that all personal property is completely removed, the premises are left clean and free of trash, and all keys/fobs are returned to the Landlord by the date specified above. Failure to timely vacate the premises may result in legal holdover tenant proceedings, including eviction, where you may be held liable for double the monthly rent pursuant to Florida Statute § 83.58, plus court costs and attorney's fees.</w:t>
      </w:r>
    </w:p>
    <w:p w14:paraId="25DC8B42" w14:textId="77777777" w:rsidR="00FD2C96" w:rsidRDefault="00000000">
      <w:r>
        <w:rPr>
          <w:b/>
          <w:color w:val="2C5282"/>
        </w:rPr>
        <w:t>SECURITY DEPOSIT NOTICE</w:t>
      </w:r>
    </w:p>
    <w:p w14:paraId="18D735A0" w14:textId="77777777" w:rsidR="00FD2C96" w:rsidRDefault="00000000">
      <w:pPr>
        <w:spacing w:after="480" w:line="300" w:lineRule="auto"/>
      </w:pPr>
      <w:r>
        <w:lastRenderedPageBreak/>
        <w:t>Your security deposit will be handled and processed in accordance with Florida Statute § 83.49. Please provide your forwarding address in writing to the Landlord as soon as possible to ensure timely delivery of your security deposit documentation and/or return.</w:t>
      </w:r>
    </w:p>
    <w:tbl>
      <w:tblPr>
        <w:tblW w:w="0" w:type="auto"/>
        <w:jc w:val="center"/>
        <w:tblLook w:val="04A0" w:firstRow="1" w:lastRow="0" w:firstColumn="1" w:lastColumn="0" w:noHBand="0" w:noVBand="1"/>
      </w:tblPr>
      <w:tblGrid>
        <w:gridCol w:w="4744"/>
        <w:gridCol w:w="4616"/>
      </w:tblGrid>
      <w:tr w:rsidR="00FD2C96" w14:paraId="2989A038" w14:textId="77777777">
        <w:trPr>
          <w:jc w:val="center"/>
        </w:trPr>
        <w:tc>
          <w:tcPr>
            <w:tcW w:w="4680" w:type="dxa"/>
          </w:tcPr>
          <w:p w14:paraId="1330FC04" w14:textId="77777777" w:rsidR="00FD2C96" w:rsidRDefault="00000000">
            <w:pPr>
              <w:spacing w:after="800"/>
            </w:pPr>
            <w:r>
              <w:rPr>
                <w:color w:val="718096"/>
              </w:rPr>
              <w:t>_____________________________________</w:t>
            </w:r>
            <w:r>
              <w:rPr>
                <w:color w:val="718096"/>
              </w:rPr>
              <w:br/>
            </w:r>
            <w:r>
              <w:rPr>
                <w:b/>
              </w:rPr>
              <w:t>Landlord / Property Manager Signature</w:t>
            </w:r>
            <w:r>
              <w:rPr>
                <w:b/>
              </w:rPr>
              <w:br/>
            </w:r>
            <w:r>
              <w:t>Date: ________________________</w:t>
            </w:r>
          </w:p>
        </w:tc>
        <w:tc>
          <w:tcPr>
            <w:tcW w:w="4680" w:type="dxa"/>
          </w:tcPr>
          <w:p w14:paraId="5940E477" w14:textId="77777777" w:rsidR="00FD2C96" w:rsidRDefault="00FD2C96"/>
        </w:tc>
      </w:tr>
    </w:tbl>
    <w:p w14:paraId="1FD448E8" w14:textId="77777777" w:rsidR="00FD2C96" w:rsidRDefault="00FD2C96"/>
    <w:p w14:paraId="2DFDA77A" w14:textId="77777777" w:rsidR="00FD2C96" w:rsidRDefault="00FD2C96"/>
    <w:p w14:paraId="770EB9D3" w14:textId="77777777" w:rsidR="00FD2C96" w:rsidRDefault="00000000">
      <w:pPr>
        <w:pBdr>
          <w:bottom w:val="single" w:sz="6" w:space="4" w:color="CBD5E0"/>
        </w:pBdr>
      </w:pPr>
      <w:r>
        <w:rPr>
          <w:b/>
          <w:color w:val="1A365D"/>
          <w:sz w:val="26"/>
        </w:rPr>
        <w:t>CERTIFICATE OF SERVICE</w:t>
      </w:r>
    </w:p>
    <w:p w14:paraId="0AFBD0F0" w14:textId="77777777" w:rsidR="00FD2C96" w:rsidRDefault="00000000">
      <w:pPr>
        <w:spacing w:before="240" w:line="300" w:lineRule="auto"/>
      </w:pPr>
      <w:r>
        <w:t xml:space="preserve">I hereby certify that a true and correct copy of this Notice to Vacate was served upon the Tenant(s) on </w:t>
      </w:r>
      <w:r>
        <w:rPr>
          <w:i/>
        </w:rPr>
        <w:t xml:space="preserve">[Insert Date Served] </w:t>
      </w:r>
      <w:r>
        <w:t>by the following method (check all that apply):</w:t>
      </w:r>
    </w:p>
    <w:p w14:paraId="798B2F45" w14:textId="77777777" w:rsidR="00FD2C96" w:rsidRDefault="00000000">
      <w:pPr>
        <w:pStyle w:val="ListBullet"/>
        <w:spacing w:after="80"/>
      </w:pPr>
      <w:r>
        <w:rPr>
          <w:color w:val="2D3748"/>
        </w:rPr>
        <w:t>[ ] Personal delivery directly to the Tenant(s).</w:t>
      </w:r>
    </w:p>
    <w:p w14:paraId="6BA17116" w14:textId="77777777" w:rsidR="00FD2C96" w:rsidRDefault="00000000">
      <w:pPr>
        <w:pStyle w:val="ListBullet"/>
        <w:spacing w:after="80"/>
      </w:pPr>
      <w:r>
        <w:rPr>
          <w:color w:val="2D3748"/>
        </w:rPr>
        <w:t>[ ] Leaving a copy at the premises with a person of suitable age and discretion residing therein.</w:t>
      </w:r>
    </w:p>
    <w:p w14:paraId="2B7C3F1F" w14:textId="77777777" w:rsidR="00FD2C96" w:rsidRDefault="00000000">
      <w:pPr>
        <w:pStyle w:val="ListBullet"/>
        <w:spacing w:after="80"/>
      </w:pPr>
      <w:r>
        <w:rPr>
          <w:color w:val="2D3748"/>
        </w:rPr>
        <w:t>[ ] Posting a copy in a conspicuous place on the premises (tenant was absent).</w:t>
      </w:r>
    </w:p>
    <w:p w14:paraId="588E51EA" w14:textId="77777777" w:rsidR="00FD2C96" w:rsidRDefault="00000000">
      <w:pPr>
        <w:pStyle w:val="ListBullet"/>
        <w:spacing w:after="80"/>
      </w:pPr>
      <w:r>
        <w:rPr>
          <w:color w:val="2D3748"/>
        </w:rPr>
        <w:t>[ ] First-Class Certified Mail with Return Receipt Requested.</w:t>
      </w:r>
    </w:p>
    <w:p w14:paraId="66E96D0D" w14:textId="77777777" w:rsidR="00FD2C96" w:rsidRDefault="00000000">
      <w:pPr>
        <w:spacing w:before="600"/>
      </w:pPr>
      <w:r>
        <w:t>Signed By: _____________________________________      Date: ________________________</w:t>
      </w:r>
      <w:r>
        <w:br/>
        <w:t>Print Name: ____________________________________</w:t>
      </w:r>
    </w:p>
    <w:sectPr w:rsidR="00FD2C96"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99298994">
    <w:abstractNumId w:val="8"/>
  </w:num>
  <w:num w:numId="2" w16cid:durableId="1302273187">
    <w:abstractNumId w:val="6"/>
  </w:num>
  <w:num w:numId="3" w16cid:durableId="1135029613">
    <w:abstractNumId w:val="5"/>
  </w:num>
  <w:num w:numId="4" w16cid:durableId="445124120">
    <w:abstractNumId w:val="4"/>
  </w:num>
  <w:num w:numId="5" w16cid:durableId="1528837565">
    <w:abstractNumId w:val="7"/>
  </w:num>
  <w:num w:numId="6" w16cid:durableId="292180292">
    <w:abstractNumId w:val="3"/>
  </w:num>
  <w:num w:numId="7" w16cid:durableId="1819108745">
    <w:abstractNumId w:val="2"/>
  </w:num>
  <w:num w:numId="8" w16cid:durableId="1569926271">
    <w:abstractNumId w:val="1"/>
  </w:num>
  <w:num w:numId="9" w16cid:durableId="818024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2"/>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907984"/>
    <w:rsid w:val="00AA1D8D"/>
    <w:rsid w:val="00B47730"/>
    <w:rsid w:val="00CB0664"/>
    <w:rsid w:val="00FC0A83"/>
    <w:rsid w:val="00FC693F"/>
    <w:rsid w:val="00FD2C9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9B6B49"/>
  <w14:defaultImageDpi w14:val="300"/>
  <w15:docId w15:val="{B6F540CE-6C9F-42DE-B246-9B791592A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color w:val="222222"/>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382</Words>
  <Characters>2179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Asma Khalid</cp:lastModifiedBy>
  <cp:revision>2</cp:revision>
  <dcterms:created xsi:type="dcterms:W3CDTF">2026-07-21T07:24:00Z</dcterms:created>
  <dcterms:modified xsi:type="dcterms:W3CDTF">2026-07-21T07:24:00Z</dcterms:modified>
  <cp:category/>
</cp:coreProperties>
</file>