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6480"/>
        <w:gridCol w:w="3600"/>
      </w:tblGrid>
      <w:tr w:rsidR="00271476" w14:paraId="08BCBE97" w14:textId="77777777">
        <w:trPr>
          <w:jc w:val="center"/>
        </w:trPr>
        <w:tc>
          <w:tcPr>
            <w:tcW w:w="6480" w:type="dxa"/>
          </w:tcPr>
          <w:p w14:paraId="0DD594A7" w14:textId="77777777" w:rsidR="00271476" w:rsidRDefault="00000000">
            <w:r w:rsidRPr="00A537E5">
              <w:rPr>
                <w:b/>
                <w:color w:val="000000" w:themeColor="text1"/>
                <w:sz w:val="36"/>
              </w:rPr>
              <w:t>FRIENDLY PAYMENT REMINDER</w:t>
            </w:r>
            <w:r>
              <w:rPr>
                <w:b/>
                <w:color w:val="2B6CB0"/>
                <w:sz w:val="36"/>
              </w:rPr>
              <w:br/>
            </w:r>
            <w:r>
              <w:rPr>
                <w:color w:val="718096"/>
                <w:sz w:val="19"/>
              </w:rPr>
              <w:t>[Insert Company / Practice Logo]</w:t>
            </w:r>
          </w:p>
        </w:tc>
        <w:tc>
          <w:tcPr>
            <w:tcW w:w="3600" w:type="dxa"/>
          </w:tcPr>
          <w:p w14:paraId="55B480C4" w14:textId="77777777" w:rsidR="00271476" w:rsidRDefault="00000000">
            <w:pPr>
              <w:spacing w:line="288" w:lineRule="auto"/>
              <w:jc w:val="right"/>
            </w:pPr>
            <w:r>
              <w:rPr>
                <w:b/>
                <w:sz w:val="20"/>
              </w:rPr>
              <w:t>[Company / Practice Name]</w:t>
            </w:r>
            <w:r>
              <w:rPr>
                <w:b/>
                <w:sz w:val="20"/>
              </w:rPr>
              <w:br/>
            </w:r>
            <w:r>
              <w:rPr>
                <w:color w:val="4A5568"/>
                <w:sz w:val="18"/>
              </w:rPr>
              <w:t>[Corporate Office Street Address]</w:t>
            </w:r>
            <w:r>
              <w:rPr>
                <w:color w:val="4A5568"/>
                <w:sz w:val="18"/>
              </w:rPr>
              <w:br/>
              <w:t>[City, State, Zip Code]</w:t>
            </w:r>
            <w:r>
              <w:rPr>
                <w:color w:val="4A5568"/>
                <w:sz w:val="18"/>
              </w:rPr>
              <w:br/>
              <w:t>Phone: [Phone Number]</w:t>
            </w:r>
            <w:r>
              <w:rPr>
                <w:color w:val="4A5568"/>
                <w:sz w:val="18"/>
              </w:rPr>
              <w:br/>
              <w:t>Email: [Billing Support Email]</w:t>
            </w:r>
            <w:r>
              <w:rPr>
                <w:color w:val="4A5568"/>
                <w:sz w:val="18"/>
              </w:rPr>
              <w:br/>
              <w:t>Web: [Website URL]</w:t>
            </w:r>
          </w:p>
        </w:tc>
      </w:tr>
    </w:tbl>
    <w:p w14:paraId="4BE86319" w14:textId="77777777" w:rsidR="00271476" w:rsidRDefault="00271476" w:rsidP="00A537E5">
      <w:pPr>
        <w:pStyle w:val="NoSpacing"/>
      </w:pPr>
    </w:p>
    <w:tbl>
      <w:tblPr>
        <w:tblW w:w="0" w:type="auto"/>
        <w:jc w:val="center"/>
        <w:tblLayout w:type="fixed"/>
        <w:tblLook w:val="04A0" w:firstRow="1" w:lastRow="0" w:firstColumn="1" w:lastColumn="0" w:noHBand="0" w:noVBand="1"/>
      </w:tblPr>
      <w:tblGrid>
        <w:gridCol w:w="6048"/>
        <w:gridCol w:w="4032"/>
      </w:tblGrid>
      <w:tr w:rsidR="00271476" w14:paraId="4A390EFC" w14:textId="77777777" w:rsidTr="00A537E5">
        <w:trPr>
          <w:jc w:val="center"/>
        </w:trPr>
        <w:tc>
          <w:tcPr>
            <w:tcW w:w="6048" w:type="dxa"/>
            <w:tcBorders>
              <w:top w:val="single" w:sz="4" w:space="0" w:color="E2E8F0"/>
              <w:left w:val="single" w:sz="4" w:space="0" w:color="E2E8F0"/>
              <w:bottom w:val="single" w:sz="4" w:space="0" w:color="E2E8F0"/>
              <w:right w:val="single" w:sz="4" w:space="0" w:color="E2E8F0"/>
            </w:tcBorders>
            <w:shd w:val="clear" w:color="auto" w:fill="F2F2F2" w:themeFill="background1" w:themeFillShade="F2"/>
            <w:tcMar>
              <w:top w:w="140" w:type="dxa"/>
              <w:left w:w="180" w:type="dxa"/>
              <w:bottom w:w="140" w:type="dxa"/>
              <w:right w:w="180" w:type="dxa"/>
            </w:tcMar>
          </w:tcPr>
          <w:p w14:paraId="2D2E916C" w14:textId="77777777" w:rsidR="00271476" w:rsidRDefault="00000000">
            <w:pPr>
              <w:spacing w:line="312" w:lineRule="auto"/>
            </w:pPr>
            <w:r>
              <w:rPr>
                <w:b/>
                <w:sz w:val="19"/>
              </w:rPr>
              <w:t>PREPARED FOR:</w:t>
            </w:r>
            <w:r>
              <w:rPr>
                <w:b/>
                <w:sz w:val="19"/>
              </w:rPr>
              <w:br/>
            </w:r>
            <w:r>
              <w:rPr>
                <w:b/>
              </w:rPr>
              <w:t>[Recipient / Client Full Name]</w:t>
            </w:r>
            <w:r>
              <w:rPr>
                <w:b/>
              </w:rPr>
              <w:br/>
            </w:r>
            <w:r>
              <w:t>[Billing Street Address]</w:t>
            </w:r>
            <w:r>
              <w:br/>
              <w:t>[City, State, Zip Code]</w:t>
            </w:r>
          </w:p>
        </w:tc>
        <w:tc>
          <w:tcPr>
            <w:tcW w:w="4032" w:type="dxa"/>
          </w:tcPr>
          <w:p w14:paraId="6E8D9FD1" w14:textId="77777777" w:rsidR="00271476" w:rsidRDefault="00000000">
            <w:pPr>
              <w:spacing w:line="336" w:lineRule="auto"/>
              <w:jc w:val="right"/>
            </w:pPr>
            <w:r>
              <w:rPr>
                <w:b/>
              </w:rPr>
              <w:t xml:space="preserve">Notice Date: </w:t>
            </w:r>
            <w:r>
              <w:t>[Current Date]</w:t>
            </w:r>
            <w:r>
              <w:br/>
            </w:r>
            <w:r>
              <w:rPr>
                <w:b/>
              </w:rPr>
              <w:t xml:space="preserve">Account Number: </w:t>
            </w:r>
            <w:r>
              <w:t>#[Account Number]</w:t>
            </w:r>
            <w:r>
              <w:br/>
            </w:r>
            <w:r>
              <w:rPr>
                <w:b/>
              </w:rPr>
              <w:t xml:space="preserve">Statement Reference: </w:t>
            </w:r>
            <w:r>
              <w:t>#[Invoice/Statement Number]</w:t>
            </w:r>
          </w:p>
        </w:tc>
      </w:tr>
    </w:tbl>
    <w:p w14:paraId="0A00AF58" w14:textId="77777777" w:rsidR="00271476" w:rsidRDefault="00271476">
      <w:pPr>
        <w:spacing w:after="240"/>
      </w:pPr>
    </w:p>
    <w:p w14:paraId="5753759F" w14:textId="77777777" w:rsidR="00271476" w:rsidRDefault="00000000">
      <w:r>
        <w:t>Dear [Client Name],</w:t>
      </w:r>
    </w:p>
    <w:p w14:paraId="37D42682" w14:textId="77777777" w:rsidR="00271476" w:rsidRDefault="00000000">
      <w:pPr>
        <w:spacing w:after="280" w:line="312" w:lineRule="auto"/>
      </w:pPr>
      <w:r>
        <w:t>We hope this message finds you well. First and foremost, we would like to thank you for your continued partnership and for choosing [Company/Practice Name] to assist with your professional needs.</w:t>
      </w:r>
      <w:r>
        <w:br/>
      </w:r>
      <w:r>
        <w:br/>
        <w:t>This is a gentle, routine notification that your account currently shows an outstanding balance of $[Total Balance], which has passed its scheduled payment due date. We understand completely how busy schedules can get and how easily an invoice statement can be overlooked.</w:t>
      </w:r>
      <w:r>
        <w:br/>
      </w:r>
      <w:r>
        <w:br/>
        <w:t>Please take a moment to review the summary of your open statement below:</w:t>
      </w:r>
    </w:p>
    <w:tbl>
      <w:tblPr>
        <w:tblW w:w="0" w:type="auto"/>
        <w:jc w:val="center"/>
        <w:tblBorders>
          <w:top w:val="single" w:sz="4" w:space="0" w:color="E2E8F0"/>
          <w:bottom w:val="single" w:sz="4" w:space="0" w:color="E2E8F0"/>
          <w:insideH w:val="single" w:sz="4" w:space="0" w:color="E2E8F0"/>
        </w:tblBorders>
        <w:tblLayout w:type="fixed"/>
        <w:tblLook w:val="04A0" w:firstRow="1" w:lastRow="0" w:firstColumn="1" w:lastColumn="0" w:noHBand="0" w:noVBand="1"/>
      </w:tblPr>
      <w:tblGrid>
        <w:gridCol w:w="6912"/>
        <w:gridCol w:w="3168"/>
      </w:tblGrid>
      <w:tr w:rsidR="00271476" w14:paraId="6E769EB5" w14:textId="77777777" w:rsidTr="00A537E5">
        <w:trPr>
          <w:jc w:val="center"/>
        </w:trPr>
        <w:tc>
          <w:tcPr>
            <w:tcW w:w="6912" w:type="dxa"/>
            <w:tcBorders>
              <w:top w:val="single" w:sz="4" w:space="0" w:color="DDD9C3" w:themeColor="background2" w:themeShade="E6"/>
              <w:left w:val="single" w:sz="4" w:space="0" w:color="DDD9C3"/>
              <w:right w:val="single" w:sz="4" w:space="0" w:color="DDD9C3" w:themeColor="background2" w:themeShade="E6"/>
            </w:tcBorders>
            <w:shd w:val="clear" w:color="auto" w:fill="F2F2F2" w:themeFill="background1" w:themeFillShade="F2"/>
            <w:tcMar>
              <w:top w:w="120" w:type="dxa"/>
              <w:left w:w="140" w:type="dxa"/>
              <w:bottom w:w="120" w:type="dxa"/>
              <w:right w:w="140" w:type="dxa"/>
            </w:tcMar>
          </w:tcPr>
          <w:p w14:paraId="60D62995" w14:textId="77777777" w:rsidR="00271476" w:rsidRDefault="00000000">
            <w:r w:rsidRPr="00A537E5">
              <w:rPr>
                <w:b/>
                <w:color w:val="000000" w:themeColor="text1"/>
                <w:sz w:val="19"/>
              </w:rPr>
              <w:t>ACCOUNT BALANCE SUMMARY</w:t>
            </w:r>
          </w:p>
        </w:tc>
        <w:tc>
          <w:tcPr>
            <w:tcW w:w="3168" w:type="dxa"/>
            <w:tcBorders>
              <w:top w:val="single" w:sz="4" w:space="0" w:color="DDD9C3" w:themeColor="background2" w:themeShade="E6"/>
              <w:left w:val="single" w:sz="4" w:space="0" w:color="DDD9C3" w:themeColor="background2" w:themeShade="E6"/>
              <w:right w:val="single" w:sz="4" w:space="0" w:color="DDD9C3" w:themeColor="background2" w:themeShade="E6"/>
            </w:tcBorders>
            <w:shd w:val="clear" w:color="auto" w:fill="F2F2F2" w:themeFill="background1" w:themeFillShade="F2"/>
            <w:tcMar>
              <w:top w:w="120" w:type="dxa"/>
              <w:left w:w="140" w:type="dxa"/>
              <w:bottom w:w="120" w:type="dxa"/>
              <w:right w:w="140" w:type="dxa"/>
            </w:tcMar>
          </w:tcPr>
          <w:p w14:paraId="13062999" w14:textId="77777777" w:rsidR="00271476" w:rsidRDefault="00000000">
            <w:pPr>
              <w:jc w:val="right"/>
            </w:pPr>
            <w:r w:rsidRPr="00A537E5">
              <w:rPr>
                <w:b/>
                <w:color w:val="000000" w:themeColor="text1"/>
                <w:sz w:val="19"/>
              </w:rPr>
              <w:t>BALANCE</w:t>
            </w:r>
          </w:p>
        </w:tc>
      </w:tr>
      <w:tr w:rsidR="00271476" w14:paraId="06AC847A" w14:textId="77777777" w:rsidTr="00A537E5">
        <w:trPr>
          <w:jc w:val="center"/>
        </w:trPr>
        <w:tc>
          <w:tcPr>
            <w:tcW w:w="6912" w:type="dxa"/>
            <w:tcBorders>
              <w:left w:val="single" w:sz="4" w:space="0" w:color="DDD9C3"/>
              <w:right w:val="single" w:sz="4" w:space="0" w:color="DDD9C3" w:themeColor="background2" w:themeShade="E6"/>
            </w:tcBorders>
            <w:tcMar>
              <w:top w:w="100" w:type="dxa"/>
              <w:left w:w="140" w:type="dxa"/>
              <w:bottom w:w="100" w:type="dxa"/>
              <w:right w:w="140" w:type="dxa"/>
            </w:tcMar>
          </w:tcPr>
          <w:p w14:paraId="57B37492" w14:textId="77777777" w:rsidR="00271476" w:rsidRDefault="00000000">
            <w:r>
              <w:t>Original Invoice Date: [Invoice Date]</w:t>
            </w:r>
          </w:p>
        </w:tc>
        <w:tc>
          <w:tcPr>
            <w:tcW w:w="3168" w:type="dxa"/>
            <w:tcBorders>
              <w:left w:val="single" w:sz="4" w:space="0" w:color="DDD9C3" w:themeColor="background2" w:themeShade="E6"/>
              <w:right w:val="single" w:sz="4" w:space="0" w:color="DDD9C3" w:themeColor="background2" w:themeShade="E6"/>
            </w:tcBorders>
            <w:tcMar>
              <w:top w:w="100" w:type="dxa"/>
              <w:left w:w="140" w:type="dxa"/>
              <w:bottom w:w="100" w:type="dxa"/>
              <w:right w:w="140" w:type="dxa"/>
            </w:tcMar>
          </w:tcPr>
          <w:p w14:paraId="1A8BF7C2" w14:textId="77777777" w:rsidR="00271476" w:rsidRDefault="00000000">
            <w:pPr>
              <w:jc w:val="right"/>
            </w:pPr>
            <w:r>
              <w:t>Reference: #[Invoice Number]</w:t>
            </w:r>
          </w:p>
        </w:tc>
      </w:tr>
      <w:tr w:rsidR="00271476" w14:paraId="106919E6" w14:textId="77777777" w:rsidTr="00A537E5">
        <w:trPr>
          <w:jc w:val="center"/>
        </w:trPr>
        <w:tc>
          <w:tcPr>
            <w:tcW w:w="6912" w:type="dxa"/>
            <w:tcBorders>
              <w:left w:val="single" w:sz="4" w:space="0" w:color="DDD9C3"/>
              <w:right w:val="single" w:sz="4" w:space="0" w:color="DDD9C3" w:themeColor="background2" w:themeShade="E6"/>
            </w:tcBorders>
            <w:tcMar>
              <w:top w:w="100" w:type="dxa"/>
              <w:left w:w="140" w:type="dxa"/>
              <w:bottom w:w="100" w:type="dxa"/>
              <w:right w:w="140" w:type="dxa"/>
            </w:tcMar>
          </w:tcPr>
          <w:p w14:paraId="2362FC3C" w14:textId="77777777" w:rsidR="00271476" w:rsidRDefault="00000000">
            <w:r>
              <w:t>Open Balance Amount:</w:t>
            </w:r>
          </w:p>
        </w:tc>
        <w:tc>
          <w:tcPr>
            <w:tcW w:w="3168" w:type="dxa"/>
            <w:tcBorders>
              <w:left w:val="single" w:sz="4" w:space="0" w:color="DDD9C3" w:themeColor="background2" w:themeShade="E6"/>
              <w:right w:val="single" w:sz="4" w:space="0" w:color="DDD9C3" w:themeColor="background2" w:themeShade="E6"/>
            </w:tcBorders>
            <w:tcMar>
              <w:top w:w="100" w:type="dxa"/>
              <w:left w:w="140" w:type="dxa"/>
              <w:bottom w:w="100" w:type="dxa"/>
              <w:right w:w="140" w:type="dxa"/>
            </w:tcMar>
          </w:tcPr>
          <w:p w14:paraId="27736151" w14:textId="77777777" w:rsidR="00271476" w:rsidRDefault="00000000">
            <w:pPr>
              <w:jc w:val="right"/>
            </w:pPr>
            <w:r>
              <w:t>$[Base Amount]</w:t>
            </w:r>
          </w:p>
        </w:tc>
      </w:tr>
      <w:tr w:rsidR="00271476" w14:paraId="03052756" w14:textId="77777777" w:rsidTr="00A537E5">
        <w:trPr>
          <w:jc w:val="center"/>
        </w:trPr>
        <w:tc>
          <w:tcPr>
            <w:tcW w:w="6912" w:type="dxa"/>
            <w:tcBorders>
              <w:left w:val="single" w:sz="4" w:space="0" w:color="DDD9C3"/>
              <w:bottom w:val="single" w:sz="4" w:space="0" w:color="DDD9C3" w:themeColor="background2" w:themeShade="E6"/>
              <w:right w:val="single" w:sz="4" w:space="0" w:color="DDD9C3" w:themeColor="background2" w:themeShade="E6"/>
            </w:tcBorders>
            <w:tcMar>
              <w:top w:w="100" w:type="dxa"/>
              <w:left w:w="140" w:type="dxa"/>
              <w:bottom w:w="100" w:type="dxa"/>
              <w:right w:w="140" w:type="dxa"/>
            </w:tcMar>
          </w:tcPr>
          <w:p w14:paraId="2B134C3F" w14:textId="77777777" w:rsidR="00271476" w:rsidRDefault="00000000">
            <w:r>
              <w:t>Applicable Grace Period Fees:</w:t>
            </w:r>
          </w:p>
        </w:tc>
        <w:tc>
          <w:tcPr>
            <w:tcW w:w="3168" w:type="dxa"/>
            <w:tcBorders>
              <w:left w:val="single" w:sz="4" w:space="0" w:color="DDD9C3" w:themeColor="background2" w:themeShade="E6"/>
              <w:bottom w:val="single" w:sz="4" w:space="0" w:color="DDD9C3" w:themeColor="background2" w:themeShade="E6"/>
              <w:right w:val="single" w:sz="4" w:space="0" w:color="DDD9C3" w:themeColor="background2" w:themeShade="E6"/>
            </w:tcBorders>
            <w:tcMar>
              <w:top w:w="100" w:type="dxa"/>
              <w:left w:w="140" w:type="dxa"/>
              <w:bottom w:w="100" w:type="dxa"/>
              <w:right w:w="140" w:type="dxa"/>
            </w:tcMar>
          </w:tcPr>
          <w:p w14:paraId="1E60CF80" w14:textId="77777777" w:rsidR="00271476" w:rsidRDefault="00000000">
            <w:pPr>
              <w:jc w:val="right"/>
            </w:pPr>
            <w:r>
              <w:t>$[Late Fee Amount, if any]</w:t>
            </w:r>
          </w:p>
        </w:tc>
      </w:tr>
      <w:tr w:rsidR="00271476" w14:paraId="07C0CD3E" w14:textId="77777777" w:rsidTr="00A537E5">
        <w:trPr>
          <w:jc w:val="center"/>
        </w:trPr>
        <w:tc>
          <w:tcPr>
            <w:tcW w:w="6912" w:type="dxa"/>
            <w:tcBorders>
              <w:top w:val="single" w:sz="4" w:space="0" w:color="DDD9C3" w:themeColor="background2" w:themeShade="E6"/>
              <w:left w:val="single" w:sz="4" w:space="0" w:color="DDD9C3"/>
              <w:bottom w:val="single" w:sz="4" w:space="0" w:color="DDD9C3" w:themeColor="background2" w:themeShade="E6"/>
              <w:right w:val="single" w:sz="4" w:space="0" w:color="DDD9C3" w:themeColor="background2" w:themeShade="E6"/>
            </w:tcBorders>
            <w:shd w:val="clear" w:color="auto" w:fill="F2F2F2" w:themeFill="background1" w:themeFillShade="F2"/>
            <w:tcMar>
              <w:top w:w="100" w:type="dxa"/>
              <w:left w:w="140" w:type="dxa"/>
              <w:bottom w:w="100" w:type="dxa"/>
              <w:right w:w="140" w:type="dxa"/>
            </w:tcMar>
          </w:tcPr>
          <w:p w14:paraId="77C2CCCE" w14:textId="77777777" w:rsidR="00271476" w:rsidRDefault="00000000">
            <w:r>
              <w:rPr>
                <w:b/>
              </w:rPr>
              <w:t>TOTAL OUTSTANDING BALANCE:</w:t>
            </w:r>
          </w:p>
        </w:tc>
        <w:tc>
          <w:tcPr>
            <w:tcW w:w="3168" w:type="dxa"/>
            <w:tcBorders>
              <w:top w:val="single" w:sz="4" w:space="0" w:color="DDD9C3" w:themeColor="background2" w:themeShade="E6"/>
              <w:left w:val="single" w:sz="4" w:space="0" w:color="DDD9C3" w:themeColor="background2" w:themeShade="E6"/>
              <w:bottom w:val="single" w:sz="4" w:space="0" w:color="DDD9C3"/>
              <w:right w:val="single" w:sz="4" w:space="0" w:color="DDD9C3" w:themeColor="background2" w:themeShade="E6"/>
            </w:tcBorders>
            <w:shd w:val="clear" w:color="auto" w:fill="F2F2F2" w:themeFill="background1" w:themeFillShade="F2"/>
            <w:tcMar>
              <w:top w:w="100" w:type="dxa"/>
              <w:left w:w="140" w:type="dxa"/>
              <w:bottom w:w="100" w:type="dxa"/>
              <w:right w:w="140" w:type="dxa"/>
            </w:tcMar>
          </w:tcPr>
          <w:p w14:paraId="0737EE62" w14:textId="77777777" w:rsidR="00271476" w:rsidRDefault="00000000">
            <w:pPr>
              <w:jc w:val="right"/>
            </w:pPr>
            <w:r w:rsidRPr="00A537E5">
              <w:rPr>
                <w:b/>
                <w:color w:val="C00000"/>
              </w:rPr>
              <w:t>$[Total Balance]</w:t>
            </w:r>
          </w:p>
        </w:tc>
      </w:tr>
    </w:tbl>
    <w:p w14:paraId="0A8E7A60" w14:textId="77777777" w:rsidR="00271476" w:rsidRDefault="00271476">
      <w:pPr>
        <w:spacing w:after="240"/>
      </w:pPr>
    </w:p>
    <w:p w14:paraId="16F966DB" w14:textId="77777777" w:rsidR="00271476" w:rsidRPr="00A537E5" w:rsidRDefault="00000000">
      <w:pPr>
        <w:rPr>
          <w:color w:val="000000" w:themeColor="text1"/>
        </w:rPr>
      </w:pPr>
      <w:r w:rsidRPr="00A537E5">
        <w:rPr>
          <w:b/>
          <w:color w:val="000000" w:themeColor="text1"/>
          <w:sz w:val="22"/>
        </w:rPr>
        <w:t>CONVENIENT WAYS TO REMIT PAYMENT:</w:t>
      </w:r>
    </w:p>
    <w:p w14:paraId="78EB98F3" w14:textId="77777777" w:rsidR="00271476" w:rsidRDefault="00000000">
      <w:pPr>
        <w:spacing w:after="280" w:line="312" w:lineRule="auto"/>
      </w:pPr>
      <w:r>
        <w:t>1. Online Patient/Client Portal (Fastest): Go to [Insert Payment URL] and log in using your Account Number (</w:t>
      </w:r>
      <w:proofErr w:type="gramStart"/>
      <w:r>
        <w:t>#[</w:t>
      </w:r>
      <w:proofErr w:type="gramEnd"/>
      <w:r>
        <w:t>Account Number]) to pay securely.</w:t>
      </w:r>
      <w:r>
        <w:br/>
        <w:t xml:space="preserve">2. Direct Bank Transfer (ACH): Remit electronic funds directly to our ledger using Routing Code: [Routing </w:t>
      </w:r>
      <w:r>
        <w:lastRenderedPageBreak/>
        <w:t>Code] and Account Number: [Account Code].</w:t>
      </w:r>
      <w:r>
        <w:br/>
        <w:t>3. Mail-in Check: Separate the remittance form at the bottom of this page and send it to our office address along with your check or money order.</w:t>
      </w:r>
    </w:p>
    <w:p w14:paraId="0157A7BB" w14:textId="77777777" w:rsidR="00271476" w:rsidRDefault="00000000">
      <w:pPr>
        <w:spacing w:after="400" w:line="312" w:lineRule="auto"/>
      </w:pPr>
      <w:r>
        <w:t>If you have already processed this payment within the last 24 hours, please disregard this notice and accept our sincere thanks. Additionally, if you have any questions regarding this statement, or if your insurance/third-party payer is currently reviewing this claim, please notify our accounts care team at [Phone Number] or [Billing Support Email] so we can update your file.</w:t>
      </w:r>
      <w:r>
        <w:br/>
      </w:r>
      <w:r>
        <w:br/>
        <w:t>Thank you again for your prompt attention to this matter.</w:t>
      </w:r>
    </w:p>
    <w:p w14:paraId="1ACA5161" w14:textId="77777777" w:rsidR="00271476" w:rsidRDefault="00000000">
      <w:r>
        <w:t>Warm regards,</w:t>
      </w:r>
      <w:r>
        <w:br/>
      </w:r>
      <w:r>
        <w:br/>
      </w:r>
      <w:r>
        <w:rPr>
          <w:b/>
        </w:rPr>
        <w:t>[Accounts Receivable &amp; Billing Team]</w:t>
      </w:r>
      <w:r>
        <w:rPr>
          <w:b/>
        </w:rPr>
        <w:br/>
      </w:r>
      <w:r>
        <w:t>[Company / Practice Name]</w:t>
      </w:r>
    </w:p>
    <w:p w14:paraId="5EA0C2AA" w14:textId="77777777" w:rsidR="00271476" w:rsidRDefault="00000000">
      <w:pPr>
        <w:spacing w:before="500" w:after="300"/>
        <w:jc w:val="center"/>
      </w:pPr>
      <w:r>
        <w:rPr>
          <w:sz w:val="17"/>
        </w:rPr>
        <w:t>------------------ DETACH AND RETURN THIS PORTION WITH PAYMENT ------------------</w:t>
      </w:r>
    </w:p>
    <w:tbl>
      <w:tblPr>
        <w:tblW w:w="0" w:type="auto"/>
        <w:jc w:val="center"/>
        <w:tblBorders>
          <w:top w:val="single" w:sz="4" w:space="0" w:color="CCCCCC"/>
          <w:bottom w:val="single" w:sz="4" w:space="0" w:color="CCCCCC"/>
          <w:insideH w:val="single" w:sz="4" w:space="0" w:color="CCCCCC"/>
        </w:tblBorders>
        <w:tblLayout w:type="fixed"/>
        <w:tblLook w:val="04A0" w:firstRow="1" w:lastRow="0" w:firstColumn="1" w:lastColumn="0" w:noHBand="0" w:noVBand="1"/>
      </w:tblPr>
      <w:tblGrid>
        <w:gridCol w:w="6480"/>
        <w:gridCol w:w="3600"/>
      </w:tblGrid>
      <w:tr w:rsidR="00271476" w14:paraId="133AC5DA" w14:textId="77777777">
        <w:trPr>
          <w:jc w:val="center"/>
        </w:trPr>
        <w:tc>
          <w:tcPr>
            <w:tcW w:w="6480" w:type="dxa"/>
            <w:shd w:val="clear" w:color="auto" w:fill="F7FAFC"/>
            <w:tcMar>
              <w:top w:w="120" w:type="dxa"/>
              <w:left w:w="140" w:type="dxa"/>
              <w:bottom w:w="120" w:type="dxa"/>
              <w:right w:w="140" w:type="dxa"/>
            </w:tcMar>
          </w:tcPr>
          <w:p w14:paraId="5858E396" w14:textId="77777777" w:rsidR="00271476" w:rsidRDefault="00000000">
            <w:r>
              <w:rPr>
                <w:b/>
                <w:sz w:val="20"/>
              </w:rPr>
              <w:t>REMITTANCE STATEMENT SLIP</w:t>
            </w:r>
          </w:p>
        </w:tc>
        <w:tc>
          <w:tcPr>
            <w:tcW w:w="3600" w:type="dxa"/>
            <w:shd w:val="clear" w:color="auto" w:fill="F7FAFC"/>
            <w:tcMar>
              <w:top w:w="120" w:type="dxa"/>
              <w:left w:w="140" w:type="dxa"/>
              <w:bottom w:w="120" w:type="dxa"/>
              <w:right w:w="140" w:type="dxa"/>
            </w:tcMar>
          </w:tcPr>
          <w:p w14:paraId="651FE255" w14:textId="77777777" w:rsidR="00271476" w:rsidRDefault="00000000">
            <w:pPr>
              <w:jc w:val="right"/>
            </w:pPr>
            <w:r>
              <w:rPr>
                <w:b/>
              </w:rPr>
              <w:t>Total Balance Owed: $[Total Balance]</w:t>
            </w:r>
          </w:p>
        </w:tc>
      </w:tr>
      <w:tr w:rsidR="00271476" w14:paraId="7A1AC85F" w14:textId="77777777">
        <w:trPr>
          <w:jc w:val="center"/>
        </w:trPr>
        <w:tc>
          <w:tcPr>
            <w:tcW w:w="6480" w:type="dxa"/>
            <w:tcMar>
              <w:top w:w="120" w:type="dxa"/>
              <w:left w:w="140" w:type="dxa"/>
              <w:bottom w:w="120" w:type="dxa"/>
              <w:right w:w="140" w:type="dxa"/>
            </w:tcMar>
          </w:tcPr>
          <w:p w14:paraId="50C4F00C" w14:textId="77777777" w:rsidR="00271476" w:rsidRDefault="00000000">
            <w:pPr>
              <w:spacing w:line="336" w:lineRule="auto"/>
            </w:pPr>
            <w:r>
              <w:rPr>
                <w:sz w:val="18"/>
              </w:rPr>
              <w:t>Customer Name: [Recipient Full Name]</w:t>
            </w:r>
            <w:r>
              <w:rPr>
                <w:sz w:val="18"/>
              </w:rPr>
              <w:br/>
              <w:t>Account ID: #[Account Number]</w:t>
            </w:r>
            <w:r>
              <w:rPr>
                <w:sz w:val="18"/>
              </w:rPr>
              <w:br/>
              <w:t>Amount Enclosed: $ __________________</w:t>
            </w:r>
            <w:r>
              <w:rPr>
                <w:sz w:val="18"/>
              </w:rPr>
              <w:br/>
            </w:r>
            <w:r>
              <w:rPr>
                <w:sz w:val="18"/>
              </w:rPr>
              <w:br/>
              <w:t>Cardholder Name: __________________________   Exp Date: ___/___  CVV: ______</w:t>
            </w:r>
            <w:r>
              <w:rPr>
                <w:sz w:val="18"/>
              </w:rPr>
              <w:br/>
              <w:t>Card Number: ___________________________________________________________</w:t>
            </w:r>
            <w:r>
              <w:rPr>
                <w:sz w:val="18"/>
              </w:rPr>
              <w:br/>
              <w:t>Signature: ________________________________ Date: _______________________</w:t>
            </w:r>
          </w:p>
        </w:tc>
        <w:tc>
          <w:tcPr>
            <w:tcW w:w="3600" w:type="dxa"/>
            <w:tcMar>
              <w:top w:w="120" w:type="dxa"/>
              <w:left w:w="140" w:type="dxa"/>
              <w:bottom w:w="120" w:type="dxa"/>
              <w:right w:w="140" w:type="dxa"/>
            </w:tcMar>
          </w:tcPr>
          <w:p w14:paraId="2E39CA83" w14:textId="77777777" w:rsidR="00271476" w:rsidRDefault="00000000">
            <w:pPr>
              <w:spacing w:line="336" w:lineRule="auto"/>
            </w:pPr>
            <w:r>
              <w:rPr>
                <w:sz w:val="18"/>
              </w:rPr>
              <w:t>Select Form of Payment:</w:t>
            </w:r>
            <w:r>
              <w:rPr>
                <w:sz w:val="18"/>
              </w:rPr>
              <w:br/>
              <w:t>[  ] Check (Payable to [Company Name])</w:t>
            </w:r>
            <w:r>
              <w:rPr>
                <w:sz w:val="18"/>
              </w:rPr>
              <w:br/>
              <w:t>[  ] ACH / Electronic Wire Transfer</w:t>
            </w:r>
            <w:r>
              <w:rPr>
                <w:sz w:val="18"/>
              </w:rPr>
              <w:br/>
              <w:t>[  ] Credit / Debit Card (Visa / MC / Amex / HSA)</w:t>
            </w:r>
          </w:p>
        </w:tc>
      </w:tr>
    </w:tbl>
    <w:p w14:paraId="7085DAF9" w14:textId="77777777" w:rsidR="00BA6BC7" w:rsidRDefault="00BA6BC7"/>
    <w:sectPr w:rsidR="00BA6BC7" w:rsidSect="00034616">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19972833">
    <w:abstractNumId w:val="8"/>
  </w:num>
  <w:num w:numId="2" w16cid:durableId="720983722">
    <w:abstractNumId w:val="6"/>
  </w:num>
  <w:num w:numId="3" w16cid:durableId="1467968501">
    <w:abstractNumId w:val="5"/>
  </w:num>
  <w:num w:numId="4" w16cid:durableId="1033726836">
    <w:abstractNumId w:val="4"/>
  </w:num>
  <w:num w:numId="5" w16cid:durableId="609775468">
    <w:abstractNumId w:val="7"/>
  </w:num>
  <w:num w:numId="6" w16cid:durableId="223759786">
    <w:abstractNumId w:val="3"/>
  </w:num>
  <w:num w:numId="7" w16cid:durableId="1128166695">
    <w:abstractNumId w:val="2"/>
  </w:num>
  <w:num w:numId="8" w16cid:durableId="296035359">
    <w:abstractNumId w:val="1"/>
  </w:num>
  <w:num w:numId="9" w16cid:durableId="222911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71476"/>
    <w:rsid w:val="0029639D"/>
    <w:rsid w:val="00326F90"/>
    <w:rsid w:val="00722188"/>
    <w:rsid w:val="00A537E5"/>
    <w:rsid w:val="00AA1D8D"/>
    <w:rsid w:val="00B47730"/>
    <w:rsid w:val="00BA6BC7"/>
    <w:rsid w:val="00CB0664"/>
    <w:rsid w:val="00FC693F"/>
    <w:rsid w:val="00FE01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EF053A"/>
  <w14:defaultImageDpi w14:val="300"/>
  <w15:docId w15:val="{6B1BAEF8-D504-41C5-8A16-556B01B6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color w:val="2D3748"/>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2026-07-06T17:28:00Z</dcterms:created>
  <dcterms:modified xsi:type="dcterms:W3CDTF">2026-07-06T17:28:00Z</dcterms:modified>
  <cp:category/>
</cp:coreProperties>
</file>