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5472"/>
        <w:gridCol w:w="3888"/>
      </w:tblGrid>
      <w:tr w:rsidR="000C17B2" w14:paraId="5D44AA52" w14:textId="77777777">
        <w:trPr>
          <w:jc w:val="center"/>
        </w:trPr>
        <w:tc>
          <w:tcPr>
            <w:tcW w:w="5472" w:type="dxa"/>
            <w:tcMar>
              <w:top w:w="100" w:type="dxa"/>
              <w:left w:w="0" w:type="dxa"/>
              <w:bottom w:w="100" w:type="dxa"/>
              <w:right w:w="100" w:type="dxa"/>
            </w:tcMar>
          </w:tcPr>
          <w:p w14:paraId="51FD6509" w14:textId="77777777" w:rsidR="000C17B2" w:rsidRDefault="00000000">
            <w:pPr>
              <w:rPr>
                <w:rFonts w:hint="eastAsia"/>
              </w:rPr>
            </w:pPr>
            <w:r>
              <w:rPr>
                <w:b/>
                <w:color w:val="2C5282"/>
                <w:sz w:val="36"/>
              </w:rPr>
              <w:t>NEW YORK NOTICE TO VACATE</w:t>
            </w:r>
            <w:r>
              <w:rPr>
                <w:b/>
                <w:color w:val="2C5282"/>
                <w:sz w:val="36"/>
              </w:rPr>
              <w:br/>
            </w:r>
            <w:r>
              <w:rPr>
                <w:i/>
                <w:color w:val="718096"/>
                <w:sz w:val="20"/>
              </w:rPr>
              <w:t>NOTICE OF TERMINATION OF TENANCY</w:t>
            </w:r>
            <w:r>
              <w:rPr>
                <w:i/>
                <w:color w:val="718096"/>
                <w:sz w:val="20"/>
              </w:rPr>
              <w:br/>
              <w:t>(NY Real Property Law § 226-c / § 232-a/b)</w:t>
            </w:r>
          </w:p>
        </w:tc>
        <w:tc>
          <w:tcPr>
            <w:tcW w:w="3888" w:type="dxa"/>
            <w:tcMar>
              <w:top w:w="100" w:type="dxa"/>
              <w:left w:w="100" w:type="dxa"/>
              <w:bottom w:w="100" w:type="dxa"/>
              <w:right w:w="0" w:type="dxa"/>
            </w:tcMar>
          </w:tcPr>
          <w:p w14:paraId="0119FE7D" w14:textId="77777777" w:rsidR="000C17B2" w:rsidRDefault="00000000">
            <w:pPr>
              <w:jc w:val="right"/>
              <w:rPr>
                <w:rFonts w:hint="eastAsia"/>
              </w:rPr>
            </w:pPr>
            <w:r>
              <w:rPr>
                <w:color w:val="718096"/>
                <w:sz w:val="18"/>
              </w:rPr>
              <w:t>DOCUMENT TYPE: Formal Legal Notice</w:t>
            </w:r>
            <w:r>
              <w:rPr>
                <w:color w:val="718096"/>
                <w:sz w:val="18"/>
              </w:rPr>
              <w:br/>
              <w:t>JURISDICTION: New York State</w:t>
            </w:r>
            <w:r>
              <w:rPr>
                <w:color w:val="718096"/>
                <w:sz w:val="18"/>
              </w:rPr>
              <w:br/>
              <w:t>EFFECTIVE DATE: See Below</w:t>
            </w:r>
          </w:p>
        </w:tc>
      </w:tr>
    </w:tbl>
    <w:p w14:paraId="2E46EC60" w14:textId="77777777" w:rsidR="000C17B2" w:rsidRDefault="000C17B2">
      <w:pPr>
        <w:pBdr>
          <w:bottom w:val="single" w:sz="12" w:space="1" w:color="2C5282"/>
        </w:pBdr>
        <w:spacing w:before="120" w:after="360"/>
        <w:rPr>
          <w:rFonts w:hint="eastAsia"/>
        </w:rPr>
      </w:pPr>
    </w:p>
    <w:tbl>
      <w:tblPr>
        <w:tblW w:w="0" w:type="auto"/>
        <w:jc w:val="center"/>
        <w:tblLook w:val="04A0" w:firstRow="1" w:lastRow="0" w:firstColumn="1" w:lastColumn="0" w:noHBand="0" w:noVBand="1"/>
      </w:tblPr>
      <w:tblGrid>
        <w:gridCol w:w="9350"/>
      </w:tblGrid>
      <w:tr w:rsidR="000C17B2" w14:paraId="419EBBA8" w14:textId="77777777">
        <w:trPr>
          <w:jc w:val="center"/>
        </w:trPr>
        <w:tc>
          <w:tcPr>
            <w:tcW w:w="9360" w:type="dxa"/>
            <w:tcBorders>
              <w:top w:val="single" w:sz="4" w:space="0" w:color="CBD5E0"/>
              <w:left w:val="single" w:sz="4" w:space="0" w:color="CBD5E0"/>
              <w:bottom w:val="single" w:sz="4" w:space="0" w:color="CBD5E0"/>
              <w:right w:val="single" w:sz="4" w:space="0" w:color="CBD5E0"/>
            </w:tcBorders>
            <w:shd w:val="clear" w:color="auto" w:fill="F7FAFC"/>
            <w:tcMar>
              <w:top w:w="120" w:type="dxa"/>
              <w:left w:w="160" w:type="dxa"/>
              <w:bottom w:w="120" w:type="dxa"/>
              <w:right w:w="160" w:type="dxa"/>
            </w:tcMar>
          </w:tcPr>
          <w:p w14:paraId="71E6E2FB" w14:textId="77777777" w:rsidR="000C17B2" w:rsidRDefault="00000000">
            <w:pPr>
              <w:rPr>
                <w:rFonts w:hint="eastAsia"/>
              </w:rPr>
            </w:pPr>
            <w:r>
              <w:rPr>
                <w:b/>
                <w:color w:val="2C5282"/>
                <w:sz w:val="19"/>
              </w:rPr>
              <w:t xml:space="preserve">NEW YORK COMPLIANCE NOTE: </w:t>
            </w:r>
            <w:r>
              <w:rPr>
                <w:color w:val="4A5568"/>
                <w:sz w:val="19"/>
              </w:rPr>
              <w:t>Under New York Real Property Law § 226-c, landlords must provide written notice based on tenancy length: 30 days' notice for tenancies under 1 year, 60 days' notice for tenancies between 1–2 years, and 90 days' notice for tenancies over 2 years (or leases with a cumulative duration of 2+ years). For NYC, see specific requirements under § 232-a.</w:t>
            </w:r>
          </w:p>
        </w:tc>
      </w:tr>
    </w:tbl>
    <w:p w14:paraId="0191FB45" w14:textId="77777777" w:rsidR="000C17B2" w:rsidRDefault="000C17B2">
      <w:pPr>
        <w:rPr>
          <w:rFonts w:hint="eastAsia"/>
        </w:rPr>
      </w:pPr>
    </w:p>
    <w:tbl>
      <w:tblPr>
        <w:tblW w:w="0" w:type="auto"/>
        <w:jc w:val="center"/>
        <w:tblLook w:val="04A0" w:firstRow="1" w:lastRow="0" w:firstColumn="1" w:lastColumn="0" w:noHBand="0" w:noVBand="1"/>
      </w:tblPr>
      <w:tblGrid>
        <w:gridCol w:w="3168"/>
        <w:gridCol w:w="6192"/>
      </w:tblGrid>
      <w:tr w:rsidR="000C17B2" w14:paraId="6E60DB04" w14:textId="77777777">
        <w:trPr>
          <w:jc w:val="center"/>
        </w:trPr>
        <w:tc>
          <w:tcPr>
            <w:tcW w:w="3168" w:type="dxa"/>
            <w:tcMar>
              <w:top w:w="60" w:type="dxa"/>
              <w:left w:w="80" w:type="dxa"/>
              <w:bottom w:w="60" w:type="dxa"/>
              <w:right w:w="40" w:type="dxa"/>
            </w:tcMar>
          </w:tcPr>
          <w:p w14:paraId="5861345F" w14:textId="77777777" w:rsidR="000C17B2" w:rsidRDefault="00000000">
            <w:pPr>
              <w:rPr>
                <w:rFonts w:hint="eastAsia"/>
              </w:rPr>
            </w:pPr>
            <w:r>
              <w:rPr>
                <w:b/>
                <w:color w:val="2C5282"/>
                <w:sz w:val="20"/>
              </w:rPr>
              <w:t>DATE OF THIS NOTICE:</w:t>
            </w:r>
          </w:p>
        </w:tc>
        <w:tc>
          <w:tcPr>
            <w:tcW w:w="6192" w:type="dxa"/>
            <w:tcMar>
              <w:top w:w="60" w:type="dxa"/>
              <w:left w:w="40" w:type="dxa"/>
              <w:bottom w:w="60" w:type="dxa"/>
              <w:right w:w="80" w:type="dxa"/>
            </w:tcMar>
          </w:tcPr>
          <w:p w14:paraId="24230418" w14:textId="77777777" w:rsidR="000C17B2" w:rsidRDefault="00000000">
            <w:pPr>
              <w:rPr>
                <w:rFonts w:hint="eastAsia"/>
              </w:rPr>
            </w:pPr>
            <w:r>
              <w:rPr>
                <w:i/>
                <w:color w:val="718096"/>
                <w:sz w:val="20"/>
              </w:rPr>
              <w:t>[Insert Date Passed to Tenant]</w:t>
            </w:r>
          </w:p>
        </w:tc>
      </w:tr>
      <w:tr w:rsidR="000C17B2" w14:paraId="7226352A" w14:textId="77777777">
        <w:trPr>
          <w:jc w:val="center"/>
        </w:trPr>
        <w:tc>
          <w:tcPr>
            <w:tcW w:w="3168" w:type="dxa"/>
            <w:tcMar>
              <w:top w:w="60" w:type="dxa"/>
              <w:left w:w="80" w:type="dxa"/>
              <w:bottom w:w="60" w:type="dxa"/>
              <w:right w:w="40" w:type="dxa"/>
            </w:tcMar>
          </w:tcPr>
          <w:p w14:paraId="14BF218A" w14:textId="77777777" w:rsidR="000C17B2" w:rsidRDefault="00000000">
            <w:pPr>
              <w:rPr>
                <w:rFonts w:hint="eastAsia"/>
              </w:rPr>
            </w:pPr>
            <w:r>
              <w:rPr>
                <w:b/>
                <w:color w:val="2C5282"/>
                <w:sz w:val="20"/>
              </w:rPr>
              <w:t>TO (Tenant Name/s):</w:t>
            </w:r>
          </w:p>
        </w:tc>
        <w:tc>
          <w:tcPr>
            <w:tcW w:w="6192" w:type="dxa"/>
            <w:tcMar>
              <w:top w:w="60" w:type="dxa"/>
              <w:left w:w="40" w:type="dxa"/>
              <w:bottom w:w="60" w:type="dxa"/>
              <w:right w:w="80" w:type="dxa"/>
            </w:tcMar>
          </w:tcPr>
          <w:p w14:paraId="037672FE" w14:textId="77777777" w:rsidR="000C17B2" w:rsidRDefault="00000000">
            <w:pPr>
              <w:rPr>
                <w:rFonts w:hint="eastAsia"/>
              </w:rPr>
            </w:pPr>
            <w:r>
              <w:rPr>
                <w:i/>
                <w:color w:val="718096"/>
                <w:sz w:val="20"/>
              </w:rPr>
              <w:t>[Insert All Adult Occupants' Full Names]</w:t>
            </w:r>
          </w:p>
        </w:tc>
      </w:tr>
      <w:tr w:rsidR="000C17B2" w14:paraId="6070044B" w14:textId="77777777">
        <w:trPr>
          <w:jc w:val="center"/>
        </w:trPr>
        <w:tc>
          <w:tcPr>
            <w:tcW w:w="3168" w:type="dxa"/>
            <w:tcMar>
              <w:top w:w="60" w:type="dxa"/>
              <w:left w:w="80" w:type="dxa"/>
              <w:bottom w:w="60" w:type="dxa"/>
              <w:right w:w="40" w:type="dxa"/>
            </w:tcMar>
          </w:tcPr>
          <w:p w14:paraId="3ED2839E" w14:textId="77777777" w:rsidR="000C17B2" w:rsidRDefault="00000000">
            <w:pPr>
              <w:rPr>
                <w:rFonts w:hint="eastAsia"/>
              </w:rPr>
            </w:pPr>
            <w:r>
              <w:rPr>
                <w:b/>
                <w:color w:val="2C5282"/>
                <w:sz w:val="20"/>
              </w:rPr>
              <w:t>PREMISES ADDRESS:</w:t>
            </w:r>
          </w:p>
        </w:tc>
        <w:tc>
          <w:tcPr>
            <w:tcW w:w="6192" w:type="dxa"/>
            <w:tcMar>
              <w:top w:w="60" w:type="dxa"/>
              <w:left w:w="40" w:type="dxa"/>
              <w:bottom w:w="60" w:type="dxa"/>
              <w:right w:w="80" w:type="dxa"/>
            </w:tcMar>
          </w:tcPr>
          <w:p w14:paraId="2D102BE0" w14:textId="77777777" w:rsidR="000C17B2" w:rsidRDefault="00000000">
            <w:pPr>
              <w:rPr>
                <w:rFonts w:hint="eastAsia"/>
              </w:rPr>
            </w:pPr>
            <w:r>
              <w:rPr>
                <w:i/>
                <w:color w:val="718096"/>
                <w:sz w:val="20"/>
              </w:rPr>
              <w:t>[Insert Property Address - St, Apt, City, NY, Zip]</w:t>
            </w:r>
          </w:p>
        </w:tc>
      </w:tr>
      <w:tr w:rsidR="000C17B2" w14:paraId="3B20A6A8" w14:textId="77777777">
        <w:trPr>
          <w:jc w:val="center"/>
        </w:trPr>
        <w:tc>
          <w:tcPr>
            <w:tcW w:w="3168" w:type="dxa"/>
            <w:tcMar>
              <w:top w:w="60" w:type="dxa"/>
              <w:left w:w="80" w:type="dxa"/>
              <w:bottom w:w="60" w:type="dxa"/>
              <w:right w:w="40" w:type="dxa"/>
            </w:tcMar>
          </w:tcPr>
          <w:p w14:paraId="44619BDE" w14:textId="77777777" w:rsidR="000C17B2" w:rsidRDefault="00000000">
            <w:pPr>
              <w:rPr>
                <w:rFonts w:hint="eastAsia"/>
              </w:rPr>
            </w:pPr>
            <w:r>
              <w:rPr>
                <w:b/>
                <w:color w:val="2C5282"/>
                <w:sz w:val="20"/>
              </w:rPr>
              <w:t>FROM (Landlord/Agent):</w:t>
            </w:r>
          </w:p>
        </w:tc>
        <w:tc>
          <w:tcPr>
            <w:tcW w:w="6192" w:type="dxa"/>
            <w:tcMar>
              <w:top w:w="60" w:type="dxa"/>
              <w:left w:w="40" w:type="dxa"/>
              <w:bottom w:w="60" w:type="dxa"/>
              <w:right w:w="80" w:type="dxa"/>
            </w:tcMar>
          </w:tcPr>
          <w:p w14:paraId="6FA57FB1" w14:textId="77777777" w:rsidR="000C17B2" w:rsidRDefault="00000000">
            <w:pPr>
              <w:rPr>
                <w:rFonts w:hint="eastAsia"/>
              </w:rPr>
            </w:pPr>
            <w:r>
              <w:rPr>
                <w:i/>
                <w:color w:val="718096"/>
                <w:sz w:val="20"/>
              </w:rPr>
              <w:t>[Insert Landlord Entity or Legal Representative Name]</w:t>
            </w:r>
          </w:p>
        </w:tc>
      </w:tr>
    </w:tbl>
    <w:p w14:paraId="6EA65086" w14:textId="77777777" w:rsidR="000C17B2" w:rsidRDefault="000C17B2">
      <w:pPr>
        <w:rPr>
          <w:rFonts w:hint="eastAsia"/>
        </w:rPr>
      </w:pPr>
    </w:p>
    <w:p w14:paraId="7D6C082E" w14:textId="77777777" w:rsidR="000C17B2" w:rsidRDefault="00000000">
      <w:pPr>
        <w:pBdr>
          <w:left w:val="single" w:sz="30" w:space="8" w:color="2C5282"/>
        </w:pBdr>
        <w:spacing w:before="240" w:after="160"/>
        <w:rPr>
          <w:rFonts w:hint="eastAsia"/>
        </w:rPr>
      </w:pPr>
      <w:r>
        <w:rPr>
          <w:b/>
          <w:color w:val="2C5282"/>
          <w:sz w:val="24"/>
        </w:rPr>
        <w:t xml:space="preserve"> MANDATORY LEASE TERMINATION &amp; VACATE ORDER</w:t>
      </w:r>
    </w:p>
    <w:p w14:paraId="3482D54E" w14:textId="77777777" w:rsidR="000C17B2" w:rsidRDefault="00000000">
      <w:pPr>
        <w:spacing w:line="312" w:lineRule="auto"/>
        <w:rPr>
          <w:rFonts w:hint="eastAsia"/>
        </w:rPr>
      </w:pPr>
      <w:r>
        <w:t>PLEASE TAKE NOTICE that pursuant to your lease agreement and the provisions of New York Real Property Law § 226-c or § 232-a/b, the Landlord hereby elects to terminate your tenancy and will not renew the lease for the premises described above.</w:t>
      </w:r>
    </w:p>
    <w:p w14:paraId="1A3DF046" w14:textId="77777777" w:rsidR="000C17B2" w:rsidRDefault="00000000">
      <w:pPr>
        <w:spacing w:line="312" w:lineRule="auto"/>
        <w:rPr>
          <w:rFonts w:hint="eastAsia"/>
        </w:rPr>
      </w:pPr>
      <w:r>
        <w:t xml:space="preserve">Consequently, you are required to permanently vacate the premises, remove all personal property, and deliver absolute, vacant possession of the premises back to the Landlord or authorized agent no later than </w:t>
      </w:r>
      <w:r>
        <w:rPr>
          <w:b/>
          <w:color w:val="2C5282"/>
        </w:rPr>
        <w:t>[Insert Move-Out Date - Ensure strict compliance with the 30/60/90 day legal minimums]</w:t>
      </w:r>
      <w:r>
        <w:t xml:space="preserve"> at 11:59 PM.</w:t>
      </w:r>
    </w:p>
    <w:p w14:paraId="55376639" w14:textId="77777777" w:rsidR="000C17B2" w:rsidRDefault="00000000">
      <w:pPr>
        <w:spacing w:after="280" w:line="312" w:lineRule="auto"/>
        <w:rPr>
          <w:rFonts w:hint="eastAsia"/>
        </w:rPr>
      </w:pPr>
      <w:r>
        <w:t>If you fail to vacate the premises by the designated date, the Landlord will immediately initiate summary holdover eviction proceedings under Article 7 of the New York Real Property Actions and Proceedings Law (RPAPL) to remove you from the property. Under New York law, you may be held personally liable for legal fees, disbursements, court expenses, and ongoing occupational damages.</w:t>
      </w:r>
    </w:p>
    <w:p w14:paraId="49598CC5" w14:textId="77777777" w:rsidR="000C17B2" w:rsidRDefault="00000000">
      <w:pPr>
        <w:pBdr>
          <w:left w:val="single" w:sz="20" w:space="8" w:color="4A5568"/>
        </w:pBdr>
        <w:spacing w:before="200" w:after="120"/>
        <w:rPr>
          <w:rFonts w:hint="eastAsia"/>
        </w:rPr>
      </w:pPr>
      <w:r>
        <w:rPr>
          <w:b/>
          <w:color w:val="4A5568"/>
          <w:sz w:val="22"/>
        </w:rPr>
        <w:t xml:space="preserve"> RETURN OF PROPERTY &amp; SECURITY DEPOSIT DISPOSITION</w:t>
      </w:r>
    </w:p>
    <w:p w14:paraId="0B7A4945" w14:textId="77777777" w:rsidR="000C17B2" w:rsidRDefault="00000000">
      <w:pPr>
        <w:spacing w:after="480" w:line="312" w:lineRule="auto"/>
        <w:rPr>
          <w:rFonts w:hint="eastAsia"/>
        </w:rPr>
      </w:pPr>
      <w:r>
        <w:t xml:space="preserve">Please surrender all keys, fobs, and access devices to management upon exit. Pursuant to NY General Obligations Law § 7-108, your security deposit will be returned within fourteen (14) days after you </w:t>
      </w:r>
      <w:r>
        <w:lastRenderedPageBreak/>
        <w:t>have vacated the premises and surrendered possession, less any allowable deductions for damages beyond normal wear and tear. An itemized statement of any deductions will be provided if applicable. Please complete your written forwarding address declaration below.</w:t>
      </w:r>
    </w:p>
    <w:tbl>
      <w:tblPr>
        <w:tblW w:w="0" w:type="auto"/>
        <w:jc w:val="center"/>
        <w:tblLook w:val="04A0" w:firstRow="1" w:lastRow="0" w:firstColumn="1" w:lastColumn="0" w:noHBand="0" w:noVBand="1"/>
      </w:tblPr>
      <w:tblGrid>
        <w:gridCol w:w="4680"/>
        <w:gridCol w:w="4680"/>
      </w:tblGrid>
      <w:tr w:rsidR="000C17B2" w14:paraId="46D79A4B" w14:textId="77777777">
        <w:trPr>
          <w:jc w:val="center"/>
        </w:trPr>
        <w:tc>
          <w:tcPr>
            <w:tcW w:w="4680" w:type="dxa"/>
          </w:tcPr>
          <w:p w14:paraId="6D599E86" w14:textId="77777777" w:rsidR="000C17B2" w:rsidRDefault="00000000">
            <w:pPr>
              <w:spacing w:after="720"/>
              <w:rPr>
                <w:rFonts w:hint="eastAsia"/>
              </w:rPr>
            </w:pPr>
            <w:r>
              <w:t>LANDLORD / AGENT SIGNATURE:</w:t>
            </w:r>
            <w:r>
              <w:br/>
            </w:r>
            <w:r>
              <w:br/>
            </w:r>
            <w:r>
              <w:br/>
              <w:t>_____________________________________</w:t>
            </w:r>
            <w:r>
              <w:br/>
            </w:r>
            <w:r>
              <w:rPr>
                <w:sz w:val="19"/>
              </w:rPr>
              <w:t>Authorized Signatory</w:t>
            </w:r>
            <w:r>
              <w:rPr>
                <w:sz w:val="19"/>
              </w:rPr>
              <w:br/>
              <w:t>Date: ________________________</w:t>
            </w:r>
          </w:p>
        </w:tc>
        <w:tc>
          <w:tcPr>
            <w:tcW w:w="4680" w:type="dxa"/>
          </w:tcPr>
          <w:p w14:paraId="22237F4E" w14:textId="77777777" w:rsidR="000C17B2" w:rsidRDefault="00000000">
            <w:pPr>
              <w:spacing w:after="720"/>
              <w:rPr>
                <w:rFonts w:hint="eastAsia"/>
              </w:rPr>
            </w:pPr>
            <w:r>
              <w:t>TENANT ACKNOWLEDGMENT RECEIPT:</w:t>
            </w:r>
            <w:r>
              <w:br/>
            </w:r>
            <w:r>
              <w:br/>
            </w:r>
            <w:r>
              <w:br/>
              <w:t>_____________________________________</w:t>
            </w:r>
            <w:r>
              <w:br/>
            </w:r>
            <w:r>
              <w:rPr>
                <w:sz w:val="19"/>
              </w:rPr>
              <w:t>Tenant Signature / Acknowledgment</w:t>
            </w:r>
            <w:r>
              <w:rPr>
                <w:sz w:val="19"/>
              </w:rPr>
              <w:br/>
              <w:t>Date Received: ________________________</w:t>
            </w:r>
          </w:p>
        </w:tc>
      </w:tr>
    </w:tbl>
    <w:p w14:paraId="5847099C" w14:textId="77777777" w:rsidR="000C17B2" w:rsidRDefault="000C17B2">
      <w:pPr>
        <w:rPr>
          <w:rFonts w:hint="eastAsia"/>
        </w:rPr>
      </w:pPr>
    </w:p>
    <w:tbl>
      <w:tblPr>
        <w:tblW w:w="0" w:type="auto"/>
        <w:jc w:val="center"/>
        <w:tblLook w:val="04A0" w:firstRow="1" w:lastRow="0" w:firstColumn="1" w:lastColumn="0" w:noHBand="0" w:noVBand="1"/>
      </w:tblPr>
      <w:tblGrid>
        <w:gridCol w:w="9350"/>
      </w:tblGrid>
      <w:tr w:rsidR="000C17B2" w14:paraId="50A6D262" w14:textId="77777777">
        <w:trPr>
          <w:jc w:val="center"/>
        </w:trPr>
        <w:tc>
          <w:tcPr>
            <w:tcW w:w="9360" w:type="dxa"/>
            <w:tcBorders>
              <w:top w:val="single" w:sz="4" w:space="0" w:color="E9D8FD"/>
              <w:left w:val="single" w:sz="4" w:space="0" w:color="E9D8FD"/>
              <w:bottom w:val="single" w:sz="4" w:space="0" w:color="E9D8FD"/>
              <w:right w:val="single" w:sz="4" w:space="0" w:color="E9D8FD"/>
            </w:tcBorders>
            <w:shd w:val="clear" w:color="auto" w:fill="FAF5FF"/>
            <w:tcMar>
              <w:top w:w="100" w:type="dxa"/>
              <w:left w:w="120" w:type="dxa"/>
              <w:bottom w:w="100" w:type="dxa"/>
              <w:right w:w="120" w:type="dxa"/>
            </w:tcMar>
          </w:tcPr>
          <w:p w14:paraId="384881C2" w14:textId="77777777" w:rsidR="000C17B2" w:rsidRDefault="00000000">
            <w:pPr>
              <w:spacing w:line="312" w:lineRule="auto"/>
              <w:rPr>
                <w:rFonts w:hint="eastAsia"/>
              </w:rPr>
            </w:pPr>
            <w:r>
              <w:rPr>
                <w:b/>
              </w:rPr>
              <w:t>TENANT FORWARDING ADDRESS DECLARATION:</w:t>
            </w:r>
            <w:r>
              <w:rPr>
                <w:b/>
              </w:rPr>
              <w:br/>
            </w:r>
            <w:r>
              <w:t>Street Address: ___________________________________________________________________</w:t>
            </w:r>
            <w:r>
              <w:br/>
              <w:t>City: __________________________________ State: ___________ Zip Code: ________________</w:t>
            </w:r>
            <w:r>
              <w:br/>
              <w:t>Phone Number: __________________________ Email: ___________________________________</w:t>
            </w:r>
          </w:p>
        </w:tc>
      </w:tr>
    </w:tbl>
    <w:p w14:paraId="2AE1CA73" w14:textId="77777777" w:rsidR="00A849B9" w:rsidRDefault="00A849B9"/>
    <w:sectPr w:rsidR="00A849B9"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84699535">
    <w:abstractNumId w:val="8"/>
  </w:num>
  <w:num w:numId="2" w16cid:durableId="1848205607">
    <w:abstractNumId w:val="6"/>
  </w:num>
  <w:num w:numId="3" w16cid:durableId="1489906991">
    <w:abstractNumId w:val="5"/>
  </w:num>
  <w:num w:numId="4" w16cid:durableId="285357448">
    <w:abstractNumId w:val="4"/>
  </w:num>
  <w:num w:numId="5" w16cid:durableId="208608794">
    <w:abstractNumId w:val="7"/>
  </w:num>
  <w:num w:numId="6" w16cid:durableId="631331748">
    <w:abstractNumId w:val="3"/>
  </w:num>
  <w:num w:numId="7" w16cid:durableId="82649686">
    <w:abstractNumId w:val="2"/>
  </w:num>
  <w:num w:numId="8" w16cid:durableId="1612394146">
    <w:abstractNumId w:val="1"/>
  </w:num>
  <w:num w:numId="9" w16cid:durableId="1739010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17B2"/>
    <w:rsid w:val="0015074B"/>
    <w:rsid w:val="0029639D"/>
    <w:rsid w:val="00326F90"/>
    <w:rsid w:val="003554AA"/>
    <w:rsid w:val="00907984"/>
    <w:rsid w:val="00A849B9"/>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FF70AD"/>
  <w14:defaultImageDpi w14:val="300"/>
  <w15:docId w15:val="{B6F540CE-6C9F-42DE-B246-9B791592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Georgia" w:hAnsi="Georgia"/>
      <w:color w:val="2D3748"/>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2026-07-21T07:21:00Z</dcterms:created>
  <dcterms:modified xsi:type="dcterms:W3CDTF">2026-07-21T07:21:00Z</dcterms:modified>
  <cp:category/>
</cp:coreProperties>
</file>