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Layout w:type="fixed"/>
        <w:tblLook w:val="04A0" w:firstRow="1" w:lastRow="0" w:firstColumn="1" w:lastColumn="0" w:noHBand="0" w:noVBand="1"/>
      </w:tblPr>
      <w:tblGrid>
        <w:gridCol w:w="6480"/>
        <w:gridCol w:w="3600"/>
      </w:tblGrid>
      <w:tr w:rsidR="000A65E5" w14:paraId="3A5B3E16" w14:textId="77777777">
        <w:trPr>
          <w:jc w:val="center"/>
        </w:trPr>
        <w:tc>
          <w:tcPr>
            <w:tcW w:w="6480" w:type="dxa"/>
          </w:tcPr>
          <w:p w14:paraId="64921955" w14:textId="77777777" w:rsidR="000A65E5" w:rsidRDefault="00000000">
            <w:r w:rsidRPr="00FD51E4">
              <w:rPr>
                <w:rFonts w:ascii="Bahnschrift SemiBold Condensed" w:hAnsi="Bahnschrift SemiBold Condensed"/>
                <w:b/>
                <w:color w:val="2B6CB0"/>
                <w:sz w:val="40"/>
              </w:rPr>
              <w:t>PAST DUE NOTICE</w:t>
            </w:r>
            <w:r>
              <w:rPr>
                <w:b/>
                <w:color w:val="2B6CB0"/>
                <w:sz w:val="40"/>
              </w:rPr>
              <w:br/>
            </w:r>
            <w:r w:rsidRPr="00FD51E4">
              <w:rPr>
                <w:rFonts w:ascii="Amasis MT Pro Medium" w:hAnsi="Amasis MT Pro Medium"/>
                <w:color w:val="718096"/>
                <w:sz w:val="19"/>
              </w:rPr>
              <w:t>OFFICIAL PAYMENT REMINDER</w:t>
            </w:r>
          </w:p>
        </w:tc>
        <w:tc>
          <w:tcPr>
            <w:tcW w:w="3600" w:type="dxa"/>
          </w:tcPr>
          <w:p w14:paraId="53E2AEDD" w14:textId="77777777" w:rsidR="000A65E5" w:rsidRDefault="00000000">
            <w:pPr>
              <w:spacing w:line="288" w:lineRule="auto"/>
              <w:jc w:val="right"/>
            </w:pPr>
            <w:r>
              <w:rPr>
                <w:b/>
                <w:sz w:val="20"/>
              </w:rPr>
              <w:t>[Company / Practice Name]</w:t>
            </w:r>
            <w:r>
              <w:rPr>
                <w:b/>
                <w:sz w:val="20"/>
              </w:rPr>
              <w:br/>
            </w:r>
            <w:r>
              <w:rPr>
                <w:color w:val="4A5568"/>
                <w:sz w:val="18"/>
              </w:rPr>
              <w:t>[Corporate Head Office Address]</w:t>
            </w:r>
            <w:r>
              <w:rPr>
                <w:color w:val="4A5568"/>
                <w:sz w:val="18"/>
              </w:rPr>
              <w:br/>
              <w:t>Phone: [Phone Number]</w:t>
            </w:r>
            <w:r>
              <w:rPr>
                <w:color w:val="4A5568"/>
                <w:sz w:val="18"/>
              </w:rPr>
              <w:br/>
              <w:t>Email: [Billing Contact Email]</w:t>
            </w:r>
          </w:p>
        </w:tc>
      </w:tr>
    </w:tbl>
    <w:p w14:paraId="596997C0" w14:textId="77777777" w:rsidR="000A65E5" w:rsidRDefault="000A65E5">
      <w:pPr>
        <w:pBdr>
          <w:bottom w:val="single" w:sz="12" w:space="1" w:color="2B6CB0"/>
        </w:pBdr>
        <w:spacing w:before="120" w:after="360"/>
      </w:pPr>
    </w:p>
    <w:tbl>
      <w:tblPr>
        <w:tblStyle w:val="TableGrid"/>
        <w:tblW w:w="0" w:type="auto"/>
        <w:shd w:val="clear" w:color="auto" w:fill="DBE5F1" w:themeFill="accent1" w:themeFillTint="33"/>
        <w:tblLayout w:type="fixed"/>
        <w:tblLook w:val="04A0" w:firstRow="1" w:lastRow="0" w:firstColumn="1" w:lastColumn="0" w:noHBand="0" w:noVBand="1"/>
      </w:tblPr>
      <w:tblGrid>
        <w:gridCol w:w="6048"/>
        <w:gridCol w:w="4032"/>
      </w:tblGrid>
      <w:tr w:rsidR="000A65E5" w14:paraId="4C27086B" w14:textId="77777777" w:rsidTr="00FD51E4">
        <w:tc>
          <w:tcPr>
            <w:tcW w:w="6048" w:type="dxa"/>
            <w:shd w:val="clear" w:color="auto" w:fill="DBE5F1" w:themeFill="accent1" w:themeFillTint="33"/>
          </w:tcPr>
          <w:p w14:paraId="42EF7EB6" w14:textId="77777777" w:rsidR="000A65E5" w:rsidRPr="005C531E" w:rsidRDefault="00000000">
            <w:pPr>
              <w:spacing w:line="312" w:lineRule="auto"/>
              <w:rPr>
                <w:rFonts w:ascii="Bierstadt Display" w:hAnsi="Bierstadt Display"/>
              </w:rPr>
            </w:pPr>
            <w:r w:rsidRPr="005C531E">
              <w:rPr>
                <w:rFonts w:ascii="Bierstadt Display" w:hAnsi="Bierstadt Display"/>
                <w:b/>
                <w:sz w:val="19"/>
              </w:rPr>
              <w:t>PREPARED FOR:</w:t>
            </w:r>
            <w:r w:rsidRPr="005C531E">
              <w:rPr>
                <w:rFonts w:ascii="Bierstadt Display" w:hAnsi="Bierstadt Display"/>
                <w:b/>
                <w:sz w:val="19"/>
              </w:rPr>
              <w:br/>
            </w:r>
            <w:r w:rsidRPr="005C531E">
              <w:rPr>
                <w:rFonts w:ascii="Bierstadt Display" w:hAnsi="Bierstadt Display"/>
                <w:b/>
                <w:sz w:val="18"/>
                <w:szCs w:val="18"/>
              </w:rPr>
              <w:t>[Recipient / Client Full Name]</w:t>
            </w:r>
            <w:r w:rsidRPr="005C531E">
              <w:rPr>
                <w:rFonts w:ascii="Bierstadt Display" w:hAnsi="Bierstadt Display"/>
                <w:b/>
                <w:sz w:val="18"/>
                <w:szCs w:val="18"/>
              </w:rPr>
              <w:br/>
            </w:r>
            <w:r w:rsidRPr="005C531E">
              <w:rPr>
                <w:rFonts w:ascii="Bierstadt Display" w:hAnsi="Bierstadt Display"/>
                <w:sz w:val="18"/>
                <w:szCs w:val="18"/>
              </w:rPr>
              <w:t>[Billing Street Address]</w:t>
            </w:r>
            <w:r w:rsidRPr="005C531E">
              <w:rPr>
                <w:rFonts w:ascii="Bierstadt Display" w:hAnsi="Bierstadt Display"/>
                <w:sz w:val="18"/>
                <w:szCs w:val="18"/>
              </w:rPr>
              <w:br/>
              <w:t>[City, State, Zip]</w:t>
            </w:r>
          </w:p>
        </w:tc>
        <w:tc>
          <w:tcPr>
            <w:tcW w:w="4032" w:type="dxa"/>
            <w:shd w:val="clear" w:color="auto" w:fill="DBE5F1" w:themeFill="accent1" w:themeFillTint="33"/>
          </w:tcPr>
          <w:p w14:paraId="78DCDD69" w14:textId="77777777" w:rsidR="000A65E5" w:rsidRPr="005C531E" w:rsidRDefault="00000000" w:rsidP="00FD51E4">
            <w:pPr>
              <w:spacing w:line="336" w:lineRule="auto"/>
              <w:rPr>
                <w:rFonts w:ascii="Bierstadt Display" w:hAnsi="Bierstadt Display"/>
                <w:sz w:val="20"/>
                <w:szCs w:val="20"/>
              </w:rPr>
            </w:pPr>
            <w:r w:rsidRPr="005C531E">
              <w:rPr>
                <w:rFonts w:ascii="Bierstadt Display" w:hAnsi="Bierstadt Display"/>
                <w:b/>
                <w:sz w:val="20"/>
                <w:szCs w:val="20"/>
              </w:rPr>
              <w:t xml:space="preserve">Notice Date: </w:t>
            </w:r>
            <w:r w:rsidRPr="005C531E">
              <w:rPr>
                <w:rFonts w:ascii="Bierstadt Display" w:hAnsi="Bierstadt Display"/>
                <w:sz w:val="20"/>
                <w:szCs w:val="20"/>
              </w:rPr>
              <w:t>[Current Date]</w:t>
            </w:r>
            <w:r w:rsidRPr="005C531E">
              <w:rPr>
                <w:rFonts w:ascii="Bierstadt Display" w:hAnsi="Bierstadt Display"/>
                <w:sz w:val="20"/>
                <w:szCs w:val="20"/>
              </w:rPr>
              <w:br/>
            </w:r>
            <w:r w:rsidRPr="005C531E">
              <w:rPr>
                <w:rFonts w:ascii="Bierstadt Display" w:hAnsi="Bierstadt Display"/>
                <w:b/>
                <w:sz w:val="20"/>
                <w:szCs w:val="20"/>
              </w:rPr>
              <w:t xml:space="preserve">Account Number: </w:t>
            </w:r>
            <w:proofErr w:type="gramStart"/>
            <w:r w:rsidRPr="005C531E">
              <w:rPr>
                <w:rFonts w:ascii="Bierstadt Display" w:hAnsi="Bierstadt Display"/>
                <w:sz w:val="20"/>
                <w:szCs w:val="20"/>
              </w:rPr>
              <w:t>#[</w:t>
            </w:r>
            <w:proofErr w:type="gramEnd"/>
            <w:r w:rsidRPr="005C531E">
              <w:rPr>
                <w:rFonts w:ascii="Bierstadt Display" w:hAnsi="Bierstadt Display"/>
                <w:sz w:val="20"/>
                <w:szCs w:val="20"/>
              </w:rPr>
              <w:t>Account Number]</w:t>
            </w:r>
            <w:r w:rsidRPr="005C531E">
              <w:rPr>
                <w:rFonts w:ascii="Bierstadt Display" w:hAnsi="Bierstadt Display"/>
                <w:sz w:val="20"/>
                <w:szCs w:val="20"/>
              </w:rPr>
              <w:br/>
            </w:r>
            <w:r w:rsidRPr="005C531E">
              <w:rPr>
                <w:rFonts w:ascii="Bierstadt Display" w:hAnsi="Bierstadt Display"/>
                <w:b/>
                <w:sz w:val="20"/>
                <w:szCs w:val="20"/>
              </w:rPr>
              <w:t xml:space="preserve">Invoice Reference: </w:t>
            </w:r>
            <w:proofErr w:type="gramStart"/>
            <w:r w:rsidRPr="005C531E">
              <w:rPr>
                <w:rFonts w:ascii="Bierstadt Display" w:hAnsi="Bierstadt Display"/>
                <w:sz w:val="20"/>
                <w:szCs w:val="20"/>
              </w:rPr>
              <w:t>#[</w:t>
            </w:r>
            <w:proofErr w:type="gramEnd"/>
            <w:r w:rsidRPr="005C531E">
              <w:rPr>
                <w:rFonts w:ascii="Bierstadt Display" w:hAnsi="Bierstadt Display"/>
                <w:sz w:val="20"/>
                <w:szCs w:val="20"/>
              </w:rPr>
              <w:t>Invoice Number]</w:t>
            </w:r>
          </w:p>
        </w:tc>
      </w:tr>
    </w:tbl>
    <w:p w14:paraId="107AD3B4" w14:textId="77777777" w:rsidR="000A65E5" w:rsidRDefault="000A65E5">
      <w:pPr>
        <w:spacing w:after="240"/>
      </w:pPr>
    </w:p>
    <w:p w14:paraId="53186A45" w14:textId="77777777" w:rsidR="000A65E5" w:rsidRDefault="00000000">
      <w:r>
        <w:t>Dear [Client Name],</w:t>
      </w:r>
    </w:p>
    <w:p w14:paraId="6AB1B6A6" w14:textId="77777777" w:rsidR="000A65E5" w:rsidRDefault="00000000">
      <w:pPr>
        <w:spacing w:after="280" w:line="312" w:lineRule="auto"/>
      </w:pPr>
      <w:r>
        <w:t>This notice is a professional reminder that your account currently carries an outstanding balance that is past its designated payment terms. According to our financial records, the invoice specified below remains unpaid despite passing its initial due date. We value our professional relationship and request that you review the statement details below to update your ledger accordingly.</w:t>
      </w:r>
    </w:p>
    <w:tbl>
      <w:tblPr>
        <w:tblStyle w:val="GridTable4-Accent1"/>
        <w:tblW w:w="0" w:type="auto"/>
        <w:tblLayout w:type="fixed"/>
        <w:tblLook w:val="04A0" w:firstRow="1" w:lastRow="0" w:firstColumn="1" w:lastColumn="0" w:noHBand="0" w:noVBand="1"/>
      </w:tblPr>
      <w:tblGrid>
        <w:gridCol w:w="6917"/>
        <w:gridCol w:w="3168"/>
      </w:tblGrid>
      <w:tr w:rsidR="000A65E5" w14:paraId="398AA445" w14:textId="77777777" w:rsidTr="005C531E">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6917" w:type="dxa"/>
          </w:tcPr>
          <w:p w14:paraId="3EB8F97D" w14:textId="77777777" w:rsidR="000A65E5" w:rsidRDefault="00000000">
            <w:r>
              <w:rPr>
                <w:color w:val="FFFFFF"/>
                <w:sz w:val="19"/>
              </w:rPr>
              <w:t>DESCRIPTION OF OUTSTANDING OBLIGATION</w:t>
            </w:r>
          </w:p>
        </w:tc>
        <w:tc>
          <w:tcPr>
            <w:tcW w:w="3168" w:type="dxa"/>
          </w:tcPr>
          <w:p w14:paraId="5947FB90" w14:textId="77777777" w:rsidR="000A65E5" w:rsidRDefault="00000000">
            <w:pPr>
              <w:jc w:val="right"/>
              <w:cnfStyle w:val="100000000000" w:firstRow="1" w:lastRow="0" w:firstColumn="0" w:lastColumn="0" w:oddVBand="0" w:evenVBand="0" w:oddHBand="0" w:evenHBand="0" w:firstRowFirstColumn="0" w:firstRowLastColumn="0" w:lastRowFirstColumn="0" w:lastRowLastColumn="0"/>
            </w:pPr>
            <w:r>
              <w:rPr>
                <w:color w:val="FFFFFF"/>
                <w:sz w:val="19"/>
              </w:rPr>
              <w:t>BALANCE DUE</w:t>
            </w:r>
          </w:p>
        </w:tc>
      </w:tr>
      <w:tr w:rsidR="000A65E5" w14:paraId="551F88A0" w14:textId="77777777" w:rsidTr="005C531E">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6917" w:type="dxa"/>
          </w:tcPr>
          <w:p w14:paraId="16CCC68F" w14:textId="7982DDAB" w:rsidR="00FD51E4" w:rsidRPr="00FD51E4" w:rsidRDefault="00000000">
            <w:pPr>
              <w:rPr>
                <w:b w:val="0"/>
                <w:bCs w:val="0"/>
                <w:sz w:val="18"/>
                <w:szCs w:val="18"/>
              </w:rPr>
            </w:pPr>
            <w:r w:rsidRPr="00FD51E4">
              <w:rPr>
                <w:sz w:val="18"/>
                <w:szCs w:val="18"/>
              </w:rPr>
              <w:t xml:space="preserve">Original Invoice Balance (Invoice </w:t>
            </w:r>
            <w:proofErr w:type="gramStart"/>
            <w:r w:rsidRPr="00FD51E4">
              <w:rPr>
                <w:sz w:val="18"/>
                <w:szCs w:val="18"/>
              </w:rPr>
              <w:t>#[</w:t>
            </w:r>
            <w:proofErr w:type="gramEnd"/>
            <w:r w:rsidRPr="00FD51E4">
              <w:rPr>
                <w:sz w:val="18"/>
                <w:szCs w:val="18"/>
              </w:rPr>
              <w:t>Invoice Number])</w:t>
            </w:r>
          </w:p>
        </w:tc>
        <w:tc>
          <w:tcPr>
            <w:tcW w:w="3168" w:type="dxa"/>
          </w:tcPr>
          <w:p w14:paraId="48EA071C" w14:textId="77777777" w:rsidR="000A65E5" w:rsidRPr="00FD51E4" w:rsidRDefault="00000000">
            <w:pPr>
              <w:jc w:val="right"/>
              <w:cnfStyle w:val="000000100000" w:firstRow="0" w:lastRow="0" w:firstColumn="0" w:lastColumn="0" w:oddVBand="0" w:evenVBand="0" w:oddHBand="1" w:evenHBand="0" w:firstRowFirstColumn="0" w:firstRowLastColumn="0" w:lastRowFirstColumn="0" w:lastRowLastColumn="0"/>
              <w:rPr>
                <w:sz w:val="18"/>
                <w:szCs w:val="18"/>
              </w:rPr>
            </w:pPr>
            <w:r w:rsidRPr="00FD51E4">
              <w:rPr>
                <w:sz w:val="18"/>
                <w:szCs w:val="18"/>
              </w:rPr>
              <w:t>$[Base Amount]</w:t>
            </w:r>
          </w:p>
        </w:tc>
      </w:tr>
      <w:tr w:rsidR="000A65E5" w14:paraId="50025FBA" w14:textId="77777777" w:rsidTr="005C531E">
        <w:trPr>
          <w:trHeight w:val="567"/>
        </w:trPr>
        <w:tc>
          <w:tcPr>
            <w:cnfStyle w:val="001000000000" w:firstRow="0" w:lastRow="0" w:firstColumn="1" w:lastColumn="0" w:oddVBand="0" w:evenVBand="0" w:oddHBand="0" w:evenHBand="0" w:firstRowFirstColumn="0" w:firstRowLastColumn="0" w:lastRowFirstColumn="0" w:lastRowLastColumn="0"/>
            <w:tcW w:w="6917" w:type="dxa"/>
          </w:tcPr>
          <w:p w14:paraId="35C93898" w14:textId="77777777" w:rsidR="000A65E5" w:rsidRPr="00FD51E4" w:rsidRDefault="00000000">
            <w:pPr>
              <w:rPr>
                <w:sz w:val="18"/>
                <w:szCs w:val="18"/>
              </w:rPr>
            </w:pPr>
            <w:r w:rsidRPr="00FD51E4">
              <w:rPr>
                <w:sz w:val="18"/>
                <w:szCs w:val="18"/>
              </w:rPr>
              <w:t>Late Payment Fees / Standard Accrued Interest Charges</w:t>
            </w:r>
          </w:p>
        </w:tc>
        <w:tc>
          <w:tcPr>
            <w:tcW w:w="3168" w:type="dxa"/>
          </w:tcPr>
          <w:p w14:paraId="038CEA3A" w14:textId="77777777" w:rsidR="000A65E5" w:rsidRPr="00FD51E4" w:rsidRDefault="00000000">
            <w:pPr>
              <w:jc w:val="right"/>
              <w:cnfStyle w:val="000000000000" w:firstRow="0" w:lastRow="0" w:firstColumn="0" w:lastColumn="0" w:oddVBand="0" w:evenVBand="0" w:oddHBand="0" w:evenHBand="0" w:firstRowFirstColumn="0" w:firstRowLastColumn="0" w:lastRowFirstColumn="0" w:lastRowLastColumn="0"/>
              <w:rPr>
                <w:sz w:val="18"/>
                <w:szCs w:val="18"/>
              </w:rPr>
            </w:pPr>
            <w:r w:rsidRPr="00FD51E4">
              <w:rPr>
                <w:sz w:val="18"/>
                <w:szCs w:val="18"/>
              </w:rPr>
              <w:t>$[Late Fee Amount]</w:t>
            </w:r>
          </w:p>
        </w:tc>
      </w:tr>
      <w:tr w:rsidR="000A65E5" w14:paraId="2F9A19E2" w14:textId="77777777" w:rsidTr="005C531E">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6917" w:type="dxa"/>
          </w:tcPr>
          <w:p w14:paraId="061F464E" w14:textId="77777777" w:rsidR="000A65E5" w:rsidRPr="00FD51E4" w:rsidRDefault="00000000">
            <w:pPr>
              <w:rPr>
                <w:sz w:val="18"/>
                <w:szCs w:val="18"/>
              </w:rPr>
            </w:pPr>
            <w:r w:rsidRPr="00FD51E4">
              <w:rPr>
                <w:sz w:val="18"/>
                <w:szCs w:val="18"/>
              </w:rPr>
              <w:t>Additional Account Assessments (Admin Fees/Disbursements)</w:t>
            </w:r>
          </w:p>
        </w:tc>
        <w:tc>
          <w:tcPr>
            <w:tcW w:w="3168" w:type="dxa"/>
          </w:tcPr>
          <w:p w14:paraId="78D8C8BE" w14:textId="77777777" w:rsidR="000A65E5" w:rsidRPr="00FD51E4" w:rsidRDefault="00000000">
            <w:pPr>
              <w:jc w:val="right"/>
              <w:cnfStyle w:val="000000100000" w:firstRow="0" w:lastRow="0" w:firstColumn="0" w:lastColumn="0" w:oddVBand="0" w:evenVBand="0" w:oddHBand="1" w:evenHBand="0" w:firstRowFirstColumn="0" w:firstRowLastColumn="0" w:lastRowFirstColumn="0" w:lastRowLastColumn="0"/>
              <w:rPr>
                <w:sz w:val="18"/>
                <w:szCs w:val="18"/>
              </w:rPr>
            </w:pPr>
            <w:r w:rsidRPr="00FD51E4">
              <w:rPr>
                <w:sz w:val="18"/>
                <w:szCs w:val="18"/>
              </w:rPr>
              <w:t>$[Other Amount]</w:t>
            </w:r>
          </w:p>
        </w:tc>
      </w:tr>
      <w:tr w:rsidR="000A65E5" w14:paraId="7402E7C0" w14:textId="77777777" w:rsidTr="005C531E">
        <w:trPr>
          <w:trHeight w:val="567"/>
        </w:trPr>
        <w:tc>
          <w:tcPr>
            <w:cnfStyle w:val="001000000000" w:firstRow="0" w:lastRow="0" w:firstColumn="1" w:lastColumn="0" w:oddVBand="0" w:evenVBand="0" w:oddHBand="0" w:evenHBand="0" w:firstRowFirstColumn="0" w:firstRowLastColumn="0" w:lastRowFirstColumn="0" w:lastRowLastColumn="0"/>
            <w:tcW w:w="6917" w:type="dxa"/>
          </w:tcPr>
          <w:p w14:paraId="45DFCC7E" w14:textId="77777777" w:rsidR="000A65E5" w:rsidRPr="00FD51E4" w:rsidRDefault="00000000">
            <w:pPr>
              <w:rPr>
                <w:sz w:val="18"/>
                <w:szCs w:val="18"/>
              </w:rPr>
            </w:pPr>
            <w:r w:rsidRPr="00FD51E4">
              <w:rPr>
                <w:sz w:val="18"/>
                <w:szCs w:val="18"/>
              </w:rPr>
              <w:t>TOTAL OUTSTANDING BALANCE DEMANDED:</w:t>
            </w:r>
          </w:p>
        </w:tc>
        <w:tc>
          <w:tcPr>
            <w:tcW w:w="3168" w:type="dxa"/>
          </w:tcPr>
          <w:p w14:paraId="35B4CC00" w14:textId="77777777" w:rsidR="000A65E5" w:rsidRPr="00FD51E4" w:rsidRDefault="00000000">
            <w:pPr>
              <w:jc w:val="right"/>
              <w:cnfStyle w:val="000000000000" w:firstRow="0" w:lastRow="0" w:firstColumn="0" w:lastColumn="0" w:oddVBand="0" w:evenVBand="0" w:oddHBand="0" w:evenHBand="0" w:firstRowFirstColumn="0" w:firstRowLastColumn="0" w:lastRowFirstColumn="0" w:lastRowLastColumn="0"/>
              <w:rPr>
                <w:sz w:val="18"/>
                <w:szCs w:val="18"/>
              </w:rPr>
            </w:pPr>
            <w:r w:rsidRPr="00FD51E4">
              <w:rPr>
                <w:b/>
                <w:color w:val="C53030"/>
                <w:sz w:val="18"/>
                <w:szCs w:val="18"/>
              </w:rPr>
              <w:t>$[Total Balance]</w:t>
            </w:r>
          </w:p>
        </w:tc>
      </w:tr>
    </w:tbl>
    <w:p w14:paraId="2E81A318" w14:textId="77777777" w:rsidR="000A65E5" w:rsidRDefault="000A65E5">
      <w:pPr>
        <w:spacing w:after="240"/>
      </w:pPr>
    </w:p>
    <w:p w14:paraId="3E5A8A63" w14:textId="77777777" w:rsidR="000A65E5" w:rsidRDefault="00000000" w:rsidP="00FD51E4">
      <w:pPr>
        <w:jc w:val="center"/>
      </w:pPr>
      <w:r>
        <w:rPr>
          <w:b/>
          <w:color w:val="2B6CB0"/>
          <w:sz w:val="22"/>
        </w:rPr>
        <w:t>REQUIRED RECTIFICATION METHODS</w:t>
      </w:r>
    </w:p>
    <w:p w14:paraId="327BDA6C" w14:textId="77777777" w:rsidR="000A65E5" w:rsidRDefault="00000000">
      <w:pPr>
        <w:spacing w:after="280" w:line="312" w:lineRule="auto"/>
      </w:pPr>
      <w:r>
        <w:t>To resolve this matter seamlessly and preserve account continuity, please select one of the following payment provisions:</w:t>
      </w:r>
      <w:r>
        <w:br/>
      </w:r>
      <w:r>
        <w:br/>
        <w:t>• Secure Electronic Portal (Recommended): Securely clear this statement online at [Insert Portal Link] using Account ID #[Account Number].</w:t>
      </w:r>
      <w:r>
        <w:br/>
        <w:t>• Bank Wire / ACH Transfer: Wire funds directly using Routing Code: [Routing Code] and Account Ledger Number: [Account Code].</w:t>
      </w:r>
      <w:r>
        <w:br/>
        <w:t>• Corporate Check / Money Order: Detach the remittance form provided below and mail alongside your payment instrument.</w:t>
      </w:r>
    </w:p>
    <w:p w14:paraId="54772EA2" w14:textId="77777777" w:rsidR="000A65E5" w:rsidRDefault="00000000">
      <w:pPr>
        <w:spacing w:after="400" w:line="312" w:lineRule="auto"/>
      </w:pPr>
      <w:r>
        <w:lastRenderedPageBreak/>
        <w:t>If you believe this statement is inaccurate, or if an insurance provider/third-party clearinghouse is processing this transaction, please contact our administrative support desk at [Phone Number] or via [Billing Email] immediately so we can adjust your account file.</w:t>
      </w:r>
    </w:p>
    <w:p w14:paraId="7B44EF0A" w14:textId="77777777" w:rsidR="000A65E5" w:rsidRDefault="00000000">
      <w:r>
        <w:t>Sincerely,</w:t>
      </w:r>
      <w:r>
        <w:br/>
      </w:r>
      <w:r>
        <w:br/>
      </w:r>
      <w:r>
        <w:rPr>
          <w:b/>
        </w:rPr>
        <w:t>[Accounts Receivable Department]</w:t>
      </w:r>
      <w:r>
        <w:rPr>
          <w:b/>
        </w:rPr>
        <w:br/>
      </w:r>
      <w:r>
        <w:t>[Company / Corporate Name]</w:t>
      </w:r>
    </w:p>
    <w:p w14:paraId="1E934BF2" w14:textId="77777777" w:rsidR="000A65E5" w:rsidRDefault="00000000">
      <w:pPr>
        <w:spacing w:before="500" w:after="300"/>
        <w:jc w:val="center"/>
      </w:pPr>
      <w:r>
        <w:rPr>
          <w:sz w:val="17"/>
        </w:rPr>
        <w:t>------------------ DETACH AND RETURN THIS PORTION WITH PAYMENT ------------------</w:t>
      </w:r>
    </w:p>
    <w:tbl>
      <w:tblPr>
        <w:tblW w:w="0" w:type="auto"/>
        <w:jc w:val="center"/>
        <w:tblBorders>
          <w:top w:val="single" w:sz="4" w:space="0" w:color="CCCCCC"/>
          <w:bottom w:val="single" w:sz="4" w:space="0" w:color="CCCCCC"/>
          <w:insideH w:val="single" w:sz="4" w:space="0" w:color="CCCCCC"/>
        </w:tblBorders>
        <w:tblLayout w:type="fixed"/>
        <w:tblLook w:val="04A0" w:firstRow="1" w:lastRow="0" w:firstColumn="1" w:lastColumn="0" w:noHBand="0" w:noVBand="1"/>
      </w:tblPr>
      <w:tblGrid>
        <w:gridCol w:w="6480"/>
        <w:gridCol w:w="3600"/>
      </w:tblGrid>
      <w:tr w:rsidR="000A65E5" w14:paraId="1500A105" w14:textId="77777777">
        <w:trPr>
          <w:jc w:val="center"/>
        </w:trPr>
        <w:tc>
          <w:tcPr>
            <w:tcW w:w="6480" w:type="dxa"/>
            <w:shd w:val="clear" w:color="auto" w:fill="F7FAFC"/>
            <w:tcMar>
              <w:top w:w="120" w:type="dxa"/>
              <w:left w:w="140" w:type="dxa"/>
              <w:bottom w:w="120" w:type="dxa"/>
              <w:right w:w="140" w:type="dxa"/>
            </w:tcMar>
          </w:tcPr>
          <w:p w14:paraId="13D53964" w14:textId="77777777" w:rsidR="000A65E5" w:rsidRDefault="00000000">
            <w:r>
              <w:rPr>
                <w:b/>
                <w:sz w:val="20"/>
              </w:rPr>
              <w:t>REMITTANCE STATEMENT PORTION</w:t>
            </w:r>
          </w:p>
        </w:tc>
        <w:tc>
          <w:tcPr>
            <w:tcW w:w="3600" w:type="dxa"/>
            <w:shd w:val="clear" w:color="auto" w:fill="F7FAFC"/>
            <w:tcMar>
              <w:top w:w="120" w:type="dxa"/>
              <w:left w:w="140" w:type="dxa"/>
              <w:bottom w:w="120" w:type="dxa"/>
              <w:right w:w="140" w:type="dxa"/>
            </w:tcMar>
          </w:tcPr>
          <w:p w14:paraId="760766D3" w14:textId="77777777" w:rsidR="000A65E5" w:rsidRDefault="00000000">
            <w:pPr>
              <w:jc w:val="right"/>
            </w:pPr>
            <w:r>
              <w:rPr>
                <w:b/>
                <w:color w:val="C53030"/>
              </w:rPr>
              <w:t>TOTAL DUE: $[Total Balance]</w:t>
            </w:r>
          </w:p>
        </w:tc>
      </w:tr>
      <w:tr w:rsidR="000A65E5" w14:paraId="67E99DBB" w14:textId="77777777">
        <w:trPr>
          <w:jc w:val="center"/>
        </w:trPr>
        <w:tc>
          <w:tcPr>
            <w:tcW w:w="6480" w:type="dxa"/>
            <w:tcMar>
              <w:top w:w="120" w:type="dxa"/>
              <w:left w:w="140" w:type="dxa"/>
              <w:bottom w:w="120" w:type="dxa"/>
              <w:right w:w="140" w:type="dxa"/>
            </w:tcMar>
          </w:tcPr>
          <w:p w14:paraId="542DF3BD" w14:textId="77777777" w:rsidR="000A65E5" w:rsidRDefault="00000000">
            <w:pPr>
              <w:spacing w:line="336" w:lineRule="auto"/>
            </w:pPr>
            <w:r>
              <w:t>Customer Name: [Recipient Full Name]</w:t>
            </w:r>
            <w:r>
              <w:br/>
              <w:t>Account ID: #[Account Number]</w:t>
            </w:r>
            <w:r>
              <w:br/>
              <w:t>Amount Enclosed: $ __________________</w:t>
            </w:r>
          </w:p>
        </w:tc>
        <w:tc>
          <w:tcPr>
            <w:tcW w:w="3600" w:type="dxa"/>
            <w:tcMar>
              <w:top w:w="120" w:type="dxa"/>
              <w:left w:w="140" w:type="dxa"/>
              <w:bottom w:w="120" w:type="dxa"/>
              <w:right w:w="140" w:type="dxa"/>
            </w:tcMar>
          </w:tcPr>
          <w:p w14:paraId="01EC78F9" w14:textId="77777777" w:rsidR="000A65E5" w:rsidRDefault="00000000">
            <w:pPr>
              <w:spacing w:line="336" w:lineRule="auto"/>
            </w:pPr>
            <w:r>
              <w:rPr>
                <w:sz w:val="18"/>
              </w:rPr>
              <w:t>Payment Method:</w:t>
            </w:r>
            <w:r>
              <w:rPr>
                <w:sz w:val="18"/>
              </w:rPr>
              <w:br/>
              <w:t>[  ] Corporate Check</w:t>
            </w:r>
            <w:r>
              <w:rPr>
                <w:sz w:val="18"/>
              </w:rPr>
              <w:br/>
              <w:t>[  ] ACH / Electronic</w:t>
            </w:r>
            <w:r>
              <w:rPr>
                <w:sz w:val="18"/>
              </w:rPr>
              <w:br/>
              <w:t>[  ] Credit Card / Other</w:t>
            </w:r>
          </w:p>
        </w:tc>
      </w:tr>
    </w:tbl>
    <w:p w14:paraId="0854EE66" w14:textId="77777777" w:rsidR="009B2B0D" w:rsidRDefault="009B2B0D"/>
    <w:sectPr w:rsidR="009B2B0D" w:rsidSect="00034616">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Bahnschrift SemiBold Condensed">
    <w:panose1 w:val="020B0502040204020203"/>
    <w:charset w:val="00"/>
    <w:family w:val="swiss"/>
    <w:pitch w:val="variable"/>
    <w:sig w:usb0="A00002C7" w:usb1="00000002" w:usb2="00000000" w:usb3="00000000" w:csb0="0000019F" w:csb1="00000000"/>
  </w:font>
  <w:font w:name="Amasis MT Pro Medium">
    <w:charset w:val="00"/>
    <w:family w:val="roman"/>
    <w:pitch w:val="variable"/>
    <w:sig w:usb0="A00000AF" w:usb1="4000205B" w:usb2="00000000" w:usb3="00000000" w:csb0="00000093" w:csb1="00000000"/>
  </w:font>
  <w:font w:name="Bierstadt Display">
    <w:charset w:val="00"/>
    <w:family w:val="swiss"/>
    <w:pitch w:val="variable"/>
    <w:sig w:usb0="80000003" w:usb1="00000001"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837964827">
    <w:abstractNumId w:val="8"/>
  </w:num>
  <w:num w:numId="2" w16cid:durableId="1796215426">
    <w:abstractNumId w:val="6"/>
  </w:num>
  <w:num w:numId="3" w16cid:durableId="1871070172">
    <w:abstractNumId w:val="5"/>
  </w:num>
  <w:num w:numId="4" w16cid:durableId="2047095663">
    <w:abstractNumId w:val="4"/>
  </w:num>
  <w:num w:numId="5" w16cid:durableId="700401086">
    <w:abstractNumId w:val="7"/>
  </w:num>
  <w:num w:numId="6" w16cid:durableId="478688564">
    <w:abstractNumId w:val="3"/>
  </w:num>
  <w:num w:numId="7" w16cid:durableId="2108697652">
    <w:abstractNumId w:val="2"/>
  </w:num>
  <w:num w:numId="8" w16cid:durableId="2049404224">
    <w:abstractNumId w:val="1"/>
  </w:num>
  <w:num w:numId="9" w16cid:durableId="12806024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A65E5"/>
    <w:rsid w:val="0015074B"/>
    <w:rsid w:val="0029639D"/>
    <w:rsid w:val="00326F90"/>
    <w:rsid w:val="005C531E"/>
    <w:rsid w:val="00722188"/>
    <w:rsid w:val="009B2B0D"/>
    <w:rsid w:val="00AA1D8D"/>
    <w:rsid w:val="00B47730"/>
    <w:rsid w:val="00CB0664"/>
    <w:rsid w:val="00FC693F"/>
    <w:rsid w:val="00FD51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8B1496C"/>
  <w14:defaultImageDpi w14:val="300"/>
  <w15:docId w15:val="{6B1BAEF8-D504-41C5-8A16-556B01B69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hAnsi="Arial"/>
      <w:color w:val="2D3748"/>
      <w:sz w:val="21"/>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TableGridLight">
    <w:name w:val="Grid Table Light"/>
    <w:basedOn w:val="TableNormal"/>
    <w:uiPriority w:val="99"/>
    <w:rsid w:val="00FD51E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5">
    <w:name w:val="Plain Table 5"/>
    <w:basedOn w:val="TableNormal"/>
    <w:uiPriority w:val="99"/>
    <w:rsid w:val="00FD51E4"/>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99"/>
    <w:rsid w:val="00FD51E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4-Accent1">
    <w:name w:val="Grid Table 4 Accent 1"/>
    <w:basedOn w:val="TableNormal"/>
    <w:uiPriority w:val="49"/>
    <w:rsid w:val="00FD51E4"/>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341</Words>
  <Characters>1944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Asma Khalid</cp:lastModifiedBy>
  <cp:revision>3</cp:revision>
  <dcterms:created xsi:type="dcterms:W3CDTF">2026-07-06T17:16:00Z</dcterms:created>
  <dcterms:modified xsi:type="dcterms:W3CDTF">2026-07-06T18:02:00Z</dcterms:modified>
  <cp:category/>
</cp:coreProperties>
</file>