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Look w:val="04A0" w:firstRow="1" w:lastRow="0" w:firstColumn="1" w:lastColumn="0" w:noHBand="0" w:noVBand="1"/>
      </w:tblPr>
      <w:tblGrid>
        <w:gridCol w:w="6480"/>
        <w:gridCol w:w="3600"/>
      </w:tblGrid>
      <w:tr w:rsidR="00710C54" w14:paraId="77251C2F" w14:textId="77777777">
        <w:trPr>
          <w:jc w:val="center"/>
        </w:trPr>
        <w:tc>
          <w:tcPr>
            <w:tcW w:w="6480" w:type="dxa"/>
          </w:tcPr>
          <w:p w14:paraId="606DB1C2" w14:textId="77777777" w:rsidR="00710C54" w:rsidRDefault="00000000">
            <w:r>
              <w:rPr>
                <w:b/>
                <w:color w:val="C53030"/>
                <w:sz w:val="40"/>
              </w:rPr>
              <w:t>LATE RENT NOTICE</w:t>
            </w:r>
            <w:r>
              <w:rPr>
                <w:b/>
                <w:color w:val="C53030"/>
                <w:sz w:val="40"/>
              </w:rPr>
              <w:br/>
            </w:r>
            <w:r>
              <w:rPr>
                <w:color w:val="718096"/>
                <w:sz w:val="19"/>
              </w:rPr>
              <w:t>OFFICIAL NOTICE TO PAY OVERDUE RENT</w:t>
            </w:r>
          </w:p>
        </w:tc>
        <w:tc>
          <w:tcPr>
            <w:tcW w:w="3600" w:type="dxa"/>
          </w:tcPr>
          <w:p w14:paraId="6B4953EA" w14:textId="77777777" w:rsidR="00710C54" w:rsidRDefault="00000000">
            <w:pPr>
              <w:spacing w:line="288" w:lineRule="auto"/>
              <w:jc w:val="right"/>
            </w:pPr>
            <w:r>
              <w:rPr>
                <w:b/>
                <w:sz w:val="20"/>
              </w:rPr>
              <w:t>[Landlord / Management Company]</w:t>
            </w:r>
            <w:r>
              <w:rPr>
                <w:b/>
                <w:sz w:val="20"/>
              </w:rPr>
              <w:br/>
            </w:r>
            <w:r>
              <w:rPr>
                <w:color w:val="4A5568"/>
                <w:sz w:val="18"/>
              </w:rPr>
              <w:t>[Property Management Office Address]</w:t>
            </w:r>
            <w:r>
              <w:rPr>
                <w:color w:val="4A5568"/>
                <w:sz w:val="18"/>
              </w:rPr>
              <w:br/>
              <w:t>Phone: [Phone Number]</w:t>
            </w:r>
            <w:r>
              <w:rPr>
                <w:color w:val="4A5568"/>
                <w:sz w:val="18"/>
              </w:rPr>
              <w:br/>
              <w:t>Email: [Contact Email]</w:t>
            </w:r>
          </w:p>
        </w:tc>
      </w:tr>
    </w:tbl>
    <w:p w14:paraId="65B731BB" w14:textId="77777777" w:rsidR="00710C54" w:rsidRDefault="00710C54">
      <w:pPr>
        <w:pBdr>
          <w:bottom w:val="single" w:sz="18" w:space="1" w:color="C53030"/>
        </w:pBdr>
        <w:spacing w:before="120" w:after="360"/>
      </w:pPr>
    </w:p>
    <w:tbl>
      <w:tblPr>
        <w:tblW w:w="0" w:type="auto"/>
        <w:jc w:val="center"/>
        <w:tblLayout w:type="fixed"/>
        <w:tblLook w:val="04A0" w:firstRow="1" w:lastRow="0" w:firstColumn="1" w:lastColumn="0" w:noHBand="0" w:noVBand="1"/>
      </w:tblPr>
      <w:tblGrid>
        <w:gridCol w:w="6048"/>
        <w:gridCol w:w="4032"/>
      </w:tblGrid>
      <w:tr w:rsidR="00710C54" w14:paraId="53AD02DF" w14:textId="77777777">
        <w:trPr>
          <w:jc w:val="center"/>
        </w:trPr>
        <w:tc>
          <w:tcPr>
            <w:tcW w:w="6048" w:type="dxa"/>
            <w:tcBorders>
              <w:top w:val="single" w:sz="4" w:space="0" w:color="E2E8F0"/>
              <w:left w:val="single" w:sz="4" w:space="0" w:color="E2E8F0"/>
              <w:bottom w:val="single" w:sz="4" w:space="0" w:color="E2E8F0"/>
              <w:right w:val="single" w:sz="4" w:space="0" w:color="E2E8F0"/>
            </w:tcBorders>
            <w:shd w:val="clear" w:color="auto" w:fill="F7FAFC"/>
            <w:tcMar>
              <w:top w:w="140" w:type="dxa"/>
              <w:left w:w="180" w:type="dxa"/>
              <w:bottom w:w="140" w:type="dxa"/>
              <w:right w:w="180" w:type="dxa"/>
            </w:tcMar>
          </w:tcPr>
          <w:p w14:paraId="3FFBBA1C" w14:textId="77777777" w:rsidR="00710C54" w:rsidRDefault="00000000">
            <w:pPr>
              <w:spacing w:line="312" w:lineRule="auto"/>
            </w:pPr>
            <w:r>
              <w:rPr>
                <w:b/>
                <w:sz w:val="20"/>
              </w:rPr>
              <w:t>TO TENANT(S):</w:t>
            </w:r>
            <w:r>
              <w:rPr>
                <w:b/>
                <w:sz w:val="20"/>
              </w:rPr>
              <w:br/>
            </w:r>
            <w:r>
              <w:rPr>
                <w:b/>
              </w:rPr>
              <w:t>[All Adult Tenant Full Names]</w:t>
            </w:r>
            <w:r>
              <w:rPr>
                <w:b/>
              </w:rPr>
              <w:br/>
            </w:r>
            <w:r>
              <w:rPr>
                <w:sz w:val="20"/>
              </w:rPr>
              <w:t>Premises Address:</w:t>
            </w:r>
            <w:r>
              <w:rPr>
                <w:sz w:val="20"/>
              </w:rPr>
              <w:br/>
              <w:t>[Street Address, Unit/Apt #]</w:t>
            </w:r>
            <w:r>
              <w:rPr>
                <w:sz w:val="20"/>
              </w:rPr>
              <w:br/>
              <w:t>[City, State, Zip]</w:t>
            </w:r>
          </w:p>
        </w:tc>
        <w:tc>
          <w:tcPr>
            <w:tcW w:w="4032" w:type="dxa"/>
          </w:tcPr>
          <w:p w14:paraId="371FA295" w14:textId="77777777" w:rsidR="00710C54" w:rsidRDefault="00000000">
            <w:pPr>
              <w:spacing w:line="336" w:lineRule="auto"/>
              <w:jc w:val="right"/>
            </w:pPr>
            <w:r>
              <w:rPr>
                <w:b/>
              </w:rPr>
              <w:t xml:space="preserve">Notice Date: </w:t>
            </w:r>
            <w:r>
              <w:t>[Current Date]</w:t>
            </w:r>
            <w:r>
              <w:br/>
            </w:r>
            <w:r>
              <w:rPr>
                <w:b/>
              </w:rPr>
              <w:t xml:space="preserve">Lease Reference: </w:t>
            </w:r>
            <w:r>
              <w:t>Account #[Account Number]</w:t>
            </w:r>
            <w:r>
              <w:br/>
            </w:r>
            <w:r>
              <w:rPr>
                <w:b/>
                <w:color w:val="C53030"/>
              </w:rPr>
              <w:t>Status: DELINQUENT</w:t>
            </w:r>
          </w:p>
        </w:tc>
      </w:tr>
    </w:tbl>
    <w:p w14:paraId="2F540F90" w14:textId="77777777" w:rsidR="00710C54" w:rsidRDefault="00710C54">
      <w:pPr>
        <w:spacing w:after="240"/>
      </w:pPr>
    </w:p>
    <w:p w14:paraId="46E5C607" w14:textId="77777777" w:rsidR="00710C54" w:rsidRDefault="00000000">
      <w:r>
        <w:t>Dear [Tenant Names],</w:t>
      </w:r>
    </w:p>
    <w:p w14:paraId="77EAD5A7" w14:textId="77777777" w:rsidR="00710C54" w:rsidRDefault="00000000">
      <w:pPr>
        <w:spacing w:after="280" w:line="300" w:lineRule="auto"/>
      </w:pPr>
      <w:r>
        <w:t>This notice serves to formally inform you that your rent balance for the rental period specified below has not yet been received at our office. According to the terms of your signed residential lease agreement, rent is strictly due on or before the first day of each calendar month.</w:t>
      </w:r>
    </w:p>
    <w:tbl>
      <w:tblPr>
        <w:tblW w:w="0" w:type="auto"/>
        <w:jc w:val="center"/>
        <w:tblBorders>
          <w:top w:val="single" w:sz="4" w:space="0" w:color="E2E8F0"/>
          <w:bottom w:val="single" w:sz="4" w:space="0" w:color="E2E8F0"/>
          <w:insideH w:val="single" w:sz="4" w:space="0" w:color="E2E8F0"/>
        </w:tblBorders>
        <w:tblLayout w:type="fixed"/>
        <w:tblLook w:val="04A0" w:firstRow="1" w:lastRow="0" w:firstColumn="1" w:lastColumn="0" w:noHBand="0" w:noVBand="1"/>
      </w:tblPr>
      <w:tblGrid>
        <w:gridCol w:w="6912"/>
        <w:gridCol w:w="3168"/>
      </w:tblGrid>
      <w:tr w:rsidR="00710C54" w14:paraId="008A24D6" w14:textId="77777777">
        <w:trPr>
          <w:jc w:val="center"/>
        </w:trPr>
        <w:tc>
          <w:tcPr>
            <w:tcW w:w="6912" w:type="dxa"/>
            <w:shd w:val="clear" w:color="auto" w:fill="2D3748"/>
            <w:tcMar>
              <w:top w:w="120" w:type="dxa"/>
              <w:left w:w="140" w:type="dxa"/>
              <w:bottom w:w="120" w:type="dxa"/>
              <w:right w:w="140" w:type="dxa"/>
            </w:tcMar>
          </w:tcPr>
          <w:p w14:paraId="07136314" w14:textId="77777777" w:rsidR="00710C54" w:rsidRDefault="00000000">
            <w:r>
              <w:rPr>
                <w:b/>
                <w:color w:val="FFFFFF"/>
                <w:sz w:val="19"/>
              </w:rPr>
              <w:t>DESCRIPTION OF OVERDUE CHARGES</w:t>
            </w:r>
          </w:p>
        </w:tc>
        <w:tc>
          <w:tcPr>
            <w:tcW w:w="3168" w:type="dxa"/>
            <w:shd w:val="clear" w:color="auto" w:fill="2D3748"/>
            <w:tcMar>
              <w:top w:w="120" w:type="dxa"/>
              <w:left w:w="140" w:type="dxa"/>
              <w:bottom w:w="120" w:type="dxa"/>
              <w:right w:w="140" w:type="dxa"/>
            </w:tcMar>
          </w:tcPr>
          <w:p w14:paraId="0DCCB00A" w14:textId="77777777" w:rsidR="00710C54" w:rsidRDefault="00000000">
            <w:pPr>
              <w:jc w:val="right"/>
            </w:pPr>
            <w:r>
              <w:rPr>
                <w:b/>
                <w:color w:val="FFFFFF"/>
                <w:sz w:val="19"/>
              </w:rPr>
              <w:t>AMOUNT OWED</w:t>
            </w:r>
          </w:p>
        </w:tc>
      </w:tr>
      <w:tr w:rsidR="00710C54" w14:paraId="503D0B46" w14:textId="77777777">
        <w:trPr>
          <w:jc w:val="center"/>
        </w:trPr>
        <w:tc>
          <w:tcPr>
            <w:tcW w:w="6912" w:type="dxa"/>
            <w:tcMar>
              <w:top w:w="100" w:type="dxa"/>
              <w:left w:w="140" w:type="dxa"/>
              <w:bottom w:w="100" w:type="dxa"/>
              <w:right w:w="140" w:type="dxa"/>
            </w:tcMar>
          </w:tcPr>
          <w:p w14:paraId="4EB3D7DE" w14:textId="77777777" w:rsidR="00710C54" w:rsidRDefault="00000000">
            <w:r>
              <w:t>Base Monthly Rent Rental Period: [e.g., July 1-31, 2026]</w:t>
            </w:r>
          </w:p>
        </w:tc>
        <w:tc>
          <w:tcPr>
            <w:tcW w:w="3168" w:type="dxa"/>
            <w:tcMar>
              <w:top w:w="100" w:type="dxa"/>
              <w:left w:w="140" w:type="dxa"/>
              <w:bottom w:w="100" w:type="dxa"/>
              <w:right w:w="140" w:type="dxa"/>
            </w:tcMar>
          </w:tcPr>
          <w:p w14:paraId="646D4D58" w14:textId="77777777" w:rsidR="00710C54" w:rsidRDefault="00000000">
            <w:pPr>
              <w:jc w:val="right"/>
            </w:pPr>
            <w:r>
              <w:t>$[Base Amount]</w:t>
            </w:r>
          </w:p>
        </w:tc>
      </w:tr>
      <w:tr w:rsidR="00710C54" w14:paraId="0ADC688F" w14:textId="77777777">
        <w:trPr>
          <w:jc w:val="center"/>
        </w:trPr>
        <w:tc>
          <w:tcPr>
            <w:tcW w:w="6912" w:type="dxa"/>
            <w:tcMar>
              <w:top w:w="100" w:type="dxa"/>
              <w:left w:w="140" w:type="dxa"/>
              <w:bottom w:w="100" w:type="dxa"/>
              <w:right w:w="140" w:type="dxa"/>
            </w:tcMar>
          </w:tcPr>
          <w:p w14:paraId="50E66242" w14:textId="77777777" w:rsidR="00710C54" w:rsidRDefault="00000000">
            <w:r>
              <w:t>Accumulated Late Fees (Per lease terms)</w:t>
            </w:r>
          </w:p>
        </w:tc>
        <w:tc>
          <w:tcPr>
            <w:tcW w:w="3168" w:type="dxa"/>
            <w:tcMar>
              <w:top w:w="100" w:type="dxa"/>
              <w:left w:w="140" w:type="dxa"/>
              <w:bottom w:w="100" w:type="dxa"/>
              <w:right w:w="140" w:type="dxa"/>
            </w:tcMar>
          </w:tcPr>
          <w:p w14:paraId="3154520C" w14:textId="77777777" w:rsidR="00710C54" w:rsidRDefault="00000000">
            <w:pPr>
              <w:jc w:val="right"/>
            </w:pPr>
            <w:r>
              <w:t>$[Late Fee Amount]</w:t>
            </w:r>
          </w:p>
        </w:tc>
      </w:tr>
      <w:tr w:rsidR="00710C54" w14:paraId="51C44FEA" w14:textId="77777777">
        <w:trPr>
          <w:jc w:val="center"/>
        </w:trPr>
        <w:tc>
          <w:tcPr>
            <w:tcW w:w="6912" w:type="dxa"/>
            <w:tcMar>
              <w:top w:w="100" w:type="dxa"/>
              <w:left w:w="140" w:type="dxa"/>
              <w:bottom w:w="100" w:type="dxa"/>
              <w:right w:w="140" w:type="dxa"/>
            </w:tcMar>
          </w:tcPr>
          <w:p w14:paraId="44A3F364" w14:textId="77777777" w:rsidR="00710C54" w:rsidRDefault="00000000">
            <w:r>
              <w:t>Other Outstanding Account Charges (Utilities/Parking/Maintenance)</w:t>
            </w:r>
          </w:p>
        </w:tc>
        <w:tc>
          <w:tcPr>
            <w:tcW w:w="3168" w:type="dxa"/>
            <w:tcMar>
              <w:top w:w="100" w:type="dxa"/>
              <w:left w:w="140" w:type="dxa"/>
              <w:bottom w:w="100" w:type="dxa"/>
              <w:right w:w="140" w:type="dxa"/>
            </w:tcMar>
          </w:tcPr>
          <w:p w14:paraId="60BD1B11" w14:textId="77777777" w:rsidR="00710C54" w:rsidRDefault="00000000">
            <w:pPr>
              <w:jc w:val="right"/>
            </w:pPr>
            <w:r>
              <w:t>$[Other Amount]</w:t>
            </w:r>
          </w:p>
        </w:tc>
      </w:tr>
      <w:tr w:rsidR="00710C54" w14:paraId="3ABDDD79" w14:textId="77777777">
        <w:trPr>
          <w:jc w:val="center"/>
        </w:trPr>
        <w:tc>
          <w:tcPr>
            <w:tcW w:w="6912" w:type="dxa"/>
            <w:tcBorders>
              <w:top w:val="single" w:sz="12" w:space="0" w:color="C53030"/>
              <w:bottom w:val="double" w:sz="12" w:space="0" w:color="C53030"/>
            </w:tcBorders>
            <w:shd w:val="clear" w:color="auto" w:fill="FFF5F5"/>
            <w:tcMar>
              <w:top w:w="100" w:type="dxa"/>
              <w:left w:w="140" w:type="dxa"/>
              <w:bottom w:w="100" w:type="dxa"/>
              <w:right w:w="140" w:type="dxa"/>
            </w:tcMar>
          </w:tcPr>
          <w:p w14:paraId="733A9DB2" w14:textId="77777777" w:rsidR="00710C54" w:rsidRDefault="00000000">
            <w:r>
              <w:rPr>
                <w:b/>
              </w:rPr>
              <w:t>TOTAL OUTSTANDING BALANCE DUE:</w:t>
            </w:r>
          </w:p>
        </w:tc>
        <w:tc>
          <w:tcPr>
            <w:tcW w:w="3168" w:type="dxa"/>
            <w:tcBorders>
              <w:top w:val="single" w:sz="12" w:space="0" w:color="C53030"/>
              <w:bottom w:val="double" w:sz="12" w:space="0" w:color="C53030"/>
            </w:tcBorders>
            <w:shd w:val="clear" w:color="auto" w:fill="FFF5F5"/>
            <w:tcMar>
              <w:top w:w="100" w:type="dxa"/>
              <w:left w:w="140" w:type="dxa"/>
              <w:bottom w:w="100" w:type="dxa"/>
              <w:right w:w="140" w:type="dxa"/>
            </w:tcMar>
          </w:tcPr>
          <w:p w14:paraId="2AC09FC4" w14:textId="77777777" w:rsidR="00710C54" w:rsidRDefault="00000000">
            <w:pPr>
              <w:jc w:val="right"/>
            </w:pPr>
            <w:r>
              <w:rPr>
                <w:b/>
                <w:color w:val="C53030"/>
              </w:rPr>
              <w:t>$[Total Balance]</w:t>
            </w:r>
          </w:p>
        </w:tc>
      </w:tr>
    </w:tbl>
    <w:p w14:paraId="20E6386F" w14:textId="77777777" w:rsidR="00710C54" w:rsidRDefault="00710C54">
      <w:pPr>
        <w:spacing w:after="240"/>
      </w:pPr>
    </w:p>
    <w:p w14:paraId="3B0FCD1F" w14:textId="77777777" w:rsidR="00710C54" w:rsidRDefault="00000000">
      <w:pPr>
        <w:spacing w:after="120"/>
      </w:pPr>
      <w:r>
        <w:rPr>
          <w:b/>
        </w:rPr>
        <w:t>REQUIRED IMMEDIATE ACTION</w:t>
      </w:r>
    </w:p>
    <w:p w14:paraId="683CED16" w14:textId="77777777" w:rsidR="00710C54" w:rsidRDefault="00000000">
      <w:pPr>
        <w:spacing w:line="300" w:lineRule="auto"/>
      </w:pPr>
      <w:r>
        <w:t>Please remit the total outstanding balance of $[Total Balance] immediately to clear your account ledger. Payments must be processed through our official tenant online portal or delivered to our management office via certified bank check or money order.</w:t>
      </w:r>
    </w:p>
    <w:p w14:paraId="04604222" w14:textId="77777777" w:rsidR="00710C54" w:rsidRDefault="00000000">
      <w:pPr>
        <w:spacing w:line="300" w:lineRule="auto"/>
      </w:pPr>
      <w:r>
        <w:t xml:space="preserve">Please be advised that continued failure to resolve this delinquent balance may compel us to initiate formal legal lease termination and eviction proceedings in strict accordance with local landlord-tenant </w:t>
      </w:r>
      <w:r>
        <w:lastRenderedPageBreak/>
        <w:t>statutes. This action could result in additional legal/court assessments and impact your long-term tenant credit profile.</w:t>
      </w:r>
    </w:p>
    <w:p w14:paraId="7BD5BD5B" w14:textId="77777777" w:rsidR="00710C54" w:rsidRDefault="00000000">
      <w:pPr>
        <w:spacing w:after="480"/>
      </w:pPr>
      <w:r>
        <w:t>If you have already submitted your full payment within the last 24 hours, please accept our thanks, disregard this document, or contact our operations office immediately to confirm transaction receipt.</w:t>
      </w:r>
    </w:p>
    <w:p w14:paraId="51CE564D" w14:textId="77777777" w:rsidR="00710C54" w:rsidRDefault="00000000">
      <w:pPr>
        <w:spacing w:after="600"/>
      </w:pPr>
      <w:r>
        <w:t>Sincerely,</w:t>
      </w:r>
      <w:r>
        <w:br/>
      </w:r>
      <w:r>
        <w:br/>
      </w:r>
      <w:r>
        <w:rPr>
          <w:b/>
        </w:rPr>
        <w:t>[Landlord or Property Manager Name]</w:t>
      </w:r>
      <w:r>
        <w:rPr>
          <w:b/>
        </w:rPr>
        <w:br/>
      </w:r>
      <w:r>
        <w:rPr>
          <w:color w:val="4A5568"/>
        </w:rPr>
        <w:t>[Company/Title Name]</w:t>
      </w:r>
    </w:p>
    <w:p w14:paraId="73D1A6C1" w14:textId="77777777" w:rsidR="00710C54" w:rsidRDefault="00000000">
      <w:r>
        <w:br w:type="page"/>
      </w:r>
    </w:p>
    <w:p w14:paraId="4CF731B3" w14:textId="77777777" w:rsidR="00710C54" w:rsidRDefault="00000000">
      <w:pPr>
        <w:spacing w:after="280"/>
      </w:pPr>
      <w:r>
        <w:rPr>
          <w:b/>
          <w:sz w:val="28"/>
        </w:rPr>
        <w:lastRenderedPageBreak/>
        <w:t>PROOF OF SERVICE</w:t>
      </w:r>
      <w:r>
        <w:rPr>
          <w:b/>
          <w:sz w:val="28"/>
        </w:rPr>
        <w:br/>
      </w:r>
      <w:r>
        <w:rPr>
          <w:color w:val="718096"/>
          <w:sz w:val="19"/>
        </w:rPr>
        <w:t>(FOR LANDLORD / AGENT USE ONLY)</w:t>
      </w:r>
    </w:p>
    <w:tbl>
      <w:tblPr>
        <w:tblW w:w="0" w:type="auto"/>
        <w:jc w:val="center"/>
        <w:tblLayout w:type="fixed"/>
        <w:tblLook w:val="04A0" w:firstRow="1" w:lastRow="0" w:firstColumn="1" w:lastColumn="0" w:noHBand="0" w:noVBand="1"/>
      </w:tblPr>
      <w:tblGrid>
        <w:gridCol w:w="10080"/>
      </w:tblGrid>
      <w:tr w:rsidR="00710C54" w14:paraId="3C405BC2" w14:textId="77777777">
        <w:trPr>
          <w:jc w:val="center"/>
        </w:trPr>
        <w:tc>
          <w:tcPr>
            <w:tcW w:w="10080" w:type="dxa"/>
            <w:tcBorders>
              <w:top w:val="dashed" w:sz="8" w:space="0" w:color="A0AEC0"/>
              <w:left w:val="dashed" w:sz="8" w:space="0" w:color="A0AEC0"/>
              <w:bottom w:val="dashed" w:sz="8" w:space="0" w:color="A0AEC0"/>
              <w:right w:val="dashed" w:sz="8" w:space="0" w:color="A0AEC0"/>
            </w:tcBorders>
            <w:shd w:val="clear" w:color="auto" w:fill="F8FAFC"/>
            <w:tcMar>
              <w:top w:w="180" w:type="dxa"/>
              <w:left w:w="200" w:type="dxa"/>
              <w:bottom w:w="180" w:type="dxa"/>
              <w:right w:w="200" w:type="dxa"/>
            </w:tcMar>
          </w:tcPr>
          <w:p w14:paraId="423A75F8" w14:textId="77777777" w:rsidR="00710C54" w:rsidRDefault="00000000">
            <w:pPr>
              <w:spacing w:line="336" w:lineRule="auto"/>
            </w:pPr>
            <w:r>
              <w:t>I hereby certify that on this _____ day of ________________, 20___, I served this Late Payment Notice using the following verified method of delivery:</w:t>
            </w:r>
            <w:r>
              <w:br/>
            </w:r>
            <w:r>
              <w:br/>
            </w:r>
            <w:r>
              <w:rPr>
                <w:b/>
              </w:rPr>
              <w:t xml:space="preserve">☐  Personal Delivery: </w:t>
            </w:r>
            <w:r>
              <w:t>By handing a true copy directly to the tenant(s) listed above.</w:t>
            </w:r>
            <w:r>
              <w:br/>
            </w:r>
            <w:r>
              <w:br/>
            </w:r>
            <w:r>
              <w:rPr>
                <w:b/>
              </w:rPr>
              <w:t xml:space="preserve">☐  Substituted Service: </w:t>
            </w:r>
            <w:r>
              <w:t>By leaving a copy with a person of suitable age and discretion at the premises.</w:t>
            </w:r>
            <w:r>
              <w:br/>
            </w:r>
            <w:r>
              <w:br/>
            </w:r>
            <w:r>
              <w:rPr>
                <w:b/>
              </w:rPr>
              <w:t xml:space="preserve">☐  Conspicuous Posting: </w:t>
            </w:r>
            <w:r>
              <w:t>By securely attaching a copy to the main entry door of the property premises.</w:t>
            </w:r>
            <w:r>
              <w:br/>
            </w:r>
            <w:r>
              <w:br/>
            </w:r>
            <w:r>
              <w:rPr>
                <w:b/>
              </w:rPr>
              <w:t xml:space="preserve">☐  Certified Mail: </w:t>
            </w:r>
            <w:r>
              <w:t>By mailing via US Postal Service Certified Mail (Tracking Receipt #: ____________________).</w:t>
            </w:r>
            <w:r>
              <w:br/>
            </w:r>
            <w:r>
              <w:br/>
            </w:r>
            <w:r>
              <w:br/>
            </w:r>
            <w:r>
              <w:br/>
            </w:r>
          </w:p>
          <w:tbl>
            <w:tblPr>
              <w:tblW w:w="0" w:type="auto"/>
              <w:jc w:val="center"/>
              <w:tblLayout w:type="fixed"/>
              <w:tblLook w:val="04A0" w:firstRow="1" w:lastRow="0" w:firstColumn="1" w:lastColumn="0" w:noHBand="0" w:noVBand="1"/>
            </w:tblPr>
            <w:tblGrid>
              <w:gridCol w:w="4608"/>
              <w:gridCol w:w="4608"/>
            </w:tblGrid>
            <w:tr w:rsidR="00710C54" w14:paraId="7F00C264" w14:textId="77777777">
              <w:trPr>
                <w:jc w:val="center"/>
              </w:trPr>
              <w:tc>
                <w:tcPr>
                  <w:tcW w:w="4608" w:type="dxa"/>
                  <w:tcBorders>
                    <w:bottom w:val="single" w:sz="6" w:space="0" w:color="4A5568"/>
                  </w:tcBorders>
                  <w:tcMar>
                    <w:top w:w="300" w:type="dxa"/>
                    <w:left w:w="0" w:type="dxa"/>
                    <w:bottom w:w="40" w:type="dxa"/>
                    <w:right w:w="100" w:type="dxa"/>
                  </w:tcMar>
                </w:tcPr>
                <w:p w14:paraId="57CC920B" w14:textId="77777777" w:rsidR="00710C54" w:rsidRDefault="00710C54"/>
              </w:tc>
              <w:tc>
                <w:tcPr>
                  <w:tcW w:w="4608" w:type="dxa"/>
                  <w:tcBorders>
                    <w:bottom w:val="single" w:sz="6" w:space="0" w:color="4A5568"/>
                  </w:tcBorders>
                  <w:tcMar>
                    <w:top w:w="300" w:type="dxa"/>
                    <w:left w:w="100" w:type="dxa"/>
                    <w:bottom w:w="40" w:type="dxa"/>
                    <w:right w:w="0" w:type="dxa"/>
                  </w:tcMar>
                </w:tcPr>
                <w:p w14:paraId="5E0B9FDD" w14:textId="77777777" w:rsidR="00710C54" w:rsidRDefault="00710C54"/>
              </w:tc>
            </w:tr>
            <w:tr w:rsidR="00710C54" w14:paraId="5EAF26C3" w14:textId="77777777">
              <w:trPr>
                <w:jc w:val="center"/>
              </w:trPr>
              <w:tc>
                <w:tcPr>
                  <w:tcW w:w="4608" w:type="dxa"/>
                </w:tcPr>
                <w:p w14:paraId="5B2E5FC0" w14:textId="77777777" w:rsidR="00710C54" w:rsidRDefault="00000000">
                  <w:r>
                    <w:rPr>
                      <w:color w:val="4A5568"/>
                      <w:sz w:val="18"/>
                    </w:rPr>
                    <w:t>Printed Name of Server / Agent</w:t>
                  </w:r>
                </w:p>
              </w:tc>
              <w:tc>
                <w:tcPr>
                  <w:tcW w:w="4608" w:type="dxa"/>
                </w:tcPr>
                <w:p w14:paraId="1D1C3878" w14:textId="77777777" w:rsidR="00710C54" w:rsidRDefault="00000000">
                  <w:r>
                    <w:rPr>
                      <w:color w:val="4A5568"/>
                      <w:sz w:val="18"/>
                    </w:rPr>
                    <w:t>Signature of Server / Agent</w:t>
                  </w:r>
                </w:p>
              </w:tc>
            </w:tr>
          </w:tbl>
          <w:p w14:paraId="006EF883" w14:textId="77777777" w:rsidR="00710C54" w:rsidRDefault="00710C54"/>
        </w:tc>
      </w:tr>
    </w:tbl>
    <w:p w14:paraId="0C0CF4BA" w14:textId="77777777" w:rsidR="00841D47" w:rsidRDefault="00841D47"/>
    <w:sectPr w:rsidR="00841D47" w:rsidSect="00034616">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954939487">
    <w:abstractNumId w:val="8"/>
  </w:num>
  <w:num w:numId="2" w16cid:durableId="2030062672">
    <w:abstractNumId w:val="6"/>
  </w:num>
  <w:num w:numId="3" w16cid:durableId="1501967713">
    <w:abstractNumId w:val="5"/>
  </w:num>
  <w:num w:numId="4" w16cid:durableId="216666359">
    <w:abstractNumId w:val="4"/>
  </w:num>
  <w:num w:numId="5" w16cid:durableId="1074546404">
    <w:abstractNumId w:val="7"/>
  </w:num>
  <w:num w:numId="6" w16cid:durableId="799567558">
    <w:abstractNumId w:val="3"/>
  </w:num>
  <w:num w:numId="7" w16cid:durableId="1037313045">
    <w:abstractNumId w:val="2"/>
  </w:num>
  <w:num w:numId="8" w16cid:durableId="269123355">
    <w:abstractNumId w:val="1"/>
  </w:num>
  <w:num w:numId="9" w16cid:durableId="275796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710C54"/>
    <w:rsid w:val="00722188"/>
    <w:rsid w:val="00841D47"/>
    <w:rsid w:val="00AA1D8D"/>
    <w:rsid w:val="00AA32A3"/>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FCF962"/>
  <w14:defaultImageDpi w14:val="300"/>
  <w15:docId w15:val="{6B1BAEF8-D504-41C5-8A16-556B01B6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color w:val="2D3748"/>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Asma Khalid</cp:lastModifiedBy>
  <cp:revision>2</cp:revision>
  <dcterms:created xsi:type="dcterms:W3CDTF">2026-07-06T17:07:00Z</dcterms:created>
  <dcterms:modified xsi:type="dcterms:W3CDTF">2026-07-06T17:07:00Z</dcterms:modified>
  <cp:category/>
</cp:coreProperties>
</file>