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8B575" w14:textId="71B09675" w:rsidR="007518AA" w:rsidRPr="00D22EE6" w:rsidRDefault="00400823">
      <w:pPr>
        <w:jc w:val="center"/>
        <w:rPr>
          <w:u w:val="single"/>
        </w:rPr>
      </w:pPr>
      <w:r>
        <w:rPr>
          <w:b/>
          <w:noProof/>
          <w:color w:val="2C3E50"/>
          <w:sz w:val="4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8EBBC" wp14:editId="7B027619">
                <wp:simplePos x="0" y="0"/>
                <wp:positionH relativeFrom="column">
                  <wp:posOffset>-946052</wp:posOffset>
                </wp:positionH>
                <wp:positionV relativeFrom="paragraph">
                  <wp:posOffset>-684335</wp:posOffset>
                </wp:positionV>
                <wp:extent cx="7427497" cy="6349414"/>
                <wp:effectExtent l="57150" t="19050" r="78740" b="89535"/>
                <wp:wrapNone/>
                <wp:docPr id="16419970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7497" cy="63494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E8EFC" id="Rectangle 1" o:spid="_x0000_s1026" style="position:absolute;margin-left:-74.5pt;margin-top:-53.9pt;width:584.85pt;height:4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" filled="f" strokecolor="black [3213]">
                <v:shadow on="t" color="black" opacity="22937f" origin=",.5" offset="0,.63889mm"/>
              </v:rect>
            </w:pict>
          </mc:Fallback>
        </mc:AlternateContent>
      </w:r>
      <w:r w:rsidR="00D22EE6" w:rsidRPr="00D22EE6">
        <w:rPr>
          <w:b/>
          <w:color w:val="2C3E50"/>
          <w:sz w:val="44"/>
          <w:u w:val="single"/>
        </w:rPr>
        <w:t xml:space="preserve">LATE </w:t>
      </w:r>
      <w:r w:rsidR="00000000" w:rsidRPr="00D22EE6">
        <w:rPr>
          <w:b/>
          <w:color w:val="2C3E50"/>
          <w:sz w:val="44"/>
          <w:u w:val="single"/>
        </w:rPr>
        <w:t>PAYMENT REMINDER</w:t>
      </w:r>
    </w:p>
    <w:p w14:paraId="4E4638D9" w14:textId="77777777" w:rsidR="007518AA" w:rsidRDefault="00000000">
      <w:r>
        <w:t>Date: July 5, 2026</w:t>
      </w:r>
    </w:p>
    <w:p w14:paraId="76FFCA86" w14:textId="77777777" w:rsidR="007518AA" w:rsidRDefault="00000000">
      <w:r>
        <w:t>Dear [Client Name],</w:t>
      </w:r>
    </w:p>
    <w:p w14:paraId="4E0973E2" w14:textId="77777777" w:rsidR="007518AA" w:rsidRDefault="00000000">
      <w:r>
        <w:t>I hope you are having a productive week.</w:t>
      </w:r>
    </w:p>
    <w:p w14:paraId="5BAF9305" w14:textId="77777777" w:rsidR="007518AA" w:rsidRDefault="00000000">
      <w:r>
        <w:t>This is a gentle reminder that invoice [Invoice Number], which was due on [Due Date], is currently outstanding. I understand that things can get busy, and this may have simply slipped through the cracks.</w:t>
      </w:r>
    </w:p>
    <w:tbl>
      <w:tblPr>
        <w:tblStyle w:val="PlainTable1"/>
        <w:tblW w:w="0" w:type="auto"/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7518AA" w14:paraId="1C4DF4BA" w14:textId="77777777" w:rsidTr="00D22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9A8128F" w14:textId="77777777" w:rsidR="007518AA" w:rsidRDefault="00000000">
            <w:r>
              <w:rPr>
                <w:b w:val="0"/>
              </w:rPr>
              <w:t>Invoice Number:</w:t>
            </w:r>
          </w:p>
        </w:tc>
        <w:tc>
          <w:tcPr>
            <w:tcW w:w="4320" w:type="dxa"/>
          </w:tcPr>
          <w:p w14:paraId="3FDCFFCB" w14:textId="77777777" w:rsidR="007518A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[Invoice Number]</w:t>
            </w:r>
          </w:p>
        </w:tc>
      </w:tr>
      <w:tr w:rsidR="007518AA" w14:paraId="1354B775" w14:textId="77777777" w:rsidTr="00D22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5B23F36" w14:textId="77777777" w:rsidR="007518AA" w:rsidRDefault="00000000">
            <w:r>
              <w:rPr>
                <w:b w:val="0"/>
              </w:rPr>
              <w:t>Project/Service:</w:t>
            </w:r>
          </w:p>
        </w:tc>
        <w:tc>
          <w:tcPr>
            <w:tcW w:w="4320" w:type="dxa"/>
          </w:tcPr>
          <w:p w14:paraId="522FEAEF" w14:textId="77777777" w:rsidR="007518A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[Project Name]</w:t>
            </w:r>
          </w:p>
        </w:tc>
      </w:tr>
      <w:tr w:rsidR="007518AA" w14:paraId="00C4881F" w14:textId="77777777" w:rsidTr="00D22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340EB4CF" w14:textId="77777777" w:rsidR="007518AA" w:rsidRDefault="00000000">
            <w:r>
              <w:rPr>
                <w:b w:val="0"/>
              </w:rPr>
              <w:t>Amount Due:</w:t>
            </w:r>
          </w:p>
        </w:tc>
        <w:tc>
          <w:tcPr>
            <w:tcW w:w="4320" w:type="dxa"/>
          </w:tcPr>
          <w:p w14:paraId="333B309B" w14:textId="77777777" w:rsidR="007518A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[Total Amount]</w:t>
            </w:r>
          </w:p>
        </w:tc>
      </w:tr>
      <w:tr w:rsidR="007518AA" w14:paraId="43602697" w14:textId="77777777" w:rsidTr="00D22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0EA6D0A0" w14:textId="77777777" w:rsidR="007518AA" w:rsidRDefault="00000000">
            <w:r>
              <w:rPr>
                <w:color w:val="E74C3C"/>
              </w:rPr>
              <w:t>Payment Status:</w:t>
            </w:r>
          </w:p>
        </w:tc>
        <w:tc>
          <w:tcPr>
            <w:tcW w:w="4320" w:type="dxa"/>
          </w:tcPr>
          <w:p w14:paraId="309E48EB" w14:textId="77777777" w:rsidR="007518A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color w:val="E74C3C"/>
              </w:rPr>
              <w:t>OVERDUE</w:t>
            </w:r>
          </w:p>
        </w:tc>
      </w:tr>
    </w:tbl>
    <w:p w14:paraId="5AB54E6D" w14:textId="77777777" w:rsidR="007518AA" w:rsidRDefault="00000000">
      <w:r>
        <w:br/>
        <w:t>If you have already processed this payment, please disregard this notice. Otherwise, I would appreciate it if you could settle the balance at your earliest convenience.</w:t>
      </w:r>
    </w:p>
    <w:p w14:paraId="788E8C67" w14:textId="77777777" w:rsidR="007518AA" w:rsidRDefault="00000000">
      <w:r>
        <w:t>If you have any questions or require a copy of the original invoice, please do not hesitate to reach out. Thank you for your continued partnership.</w:t>
      </w:r>
    </w:p>
    <w:p w14:paraId="0FAD3F56" w14:textId="77777777" w:rsidR="007518AA" w:rsidRDefault="00000000">
      <w:r>
        <w:t>Best regards,</w:t>
      </w:r>
    </w:p>
    <w:p w14:paraId="046379B9" w14:textId="77777777" w:rsidR="007518AA" w:rsidRDefault="00000000">
      <w:r>
        <w:t>[Your Name]</w:t>
      </w:r>
    </w:p>
    <w:p w14:paraId="77415983" w14:textId="77777777" w:rsidR="007518AA" w:rsidRDefault="00000000">
      <w:r>
        <w:t>[Your Company Name]</w:t>
      </w:r>
    </w:p>
    <w:p w14:paraId="2113F658" w14:textId="77777777" w:rsidR="007518AA" w:rsidRDefault="00000000">
      <w:pPr>
        <w:jc w:val="center"/>
      </w:pPr>
      <w:r>
        <w:rPr>
          <w:color w:val="7F8C8D"/>
          <w:sz w:val="18"/>
        </w:rPr>
        <w:t>This is an automated reminder system. Please contact [Your Email/Phone] for support regarding this invoice.</w:t>
      </w:r>
    </w:p>
    <w:sectPr w:rsidR="007518A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986119">
    <w:abstractNumId w:val="8"/>
  </w:num>
  <w:num w:numId="2" w16cid:durableId="860968630">
    <w:abstractNumId w:val="6"/>
  </w:num>
  <w:num w:numId="3" w16cid:durableId="1292320210">
    <w:abstractNumId w:val="5"/>
  </w:num>
  <w:num w:numId="4" w16cid:durableId="2132478109">
    <w:abstractNumId w:val="4"/>
  </w:num>
  <w:num w:numId="5" w16cid:durableId="1409690202">
    <w:abstractNumId w:val="7"/>
  </w:num>
  <w:num w:numId="6" w16cid:durableId="989673119">
    <w:abstractNumId w:val="3"/>
  </w:num>
  <w:num w:numId="7" w16cid:durableId="76025019">
    <w:abstractNumId w:val="2"/>
  </w:num>
  <w:num w:numId="8" w16cid:durableId="345524505">
    <w:abstractNumId w:val="1"/>
  </w:num>
  <w:num w:numId="9" w16cid:durableId="126603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00823"/>
    <w:rsid w:val="00722188"/>
    <w:rsid w:val="007518AA"/>
    <w:rsid w:val="00AA1D8D"/>
    <w:rsid w:val="00B47730"/>
    <w:rsid w:val="00CB0664"/>
    <w:rsid w:val="00D22EE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53BB6B"/>
  <w14:defaultImageDpi w14:val="300"/>
  <w15:docId w15:val="{6B1BAEF8-D504-41C5-8A16-556B01B6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PlainTable1">
    <w:name w:val="Plain Table 1"/>
    <w:basedOn w:val="TableNormal"/>
    <w:uiPriority w:val="99"/>
    <w:rsid w:val="00D22E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Asma Khalid</cp:lastModifiedBy>
  <cp:revision>2</cp:revision>
  <dcterms:created xsi:type="dcterms:W3CDTF">2026-07-06T17:54:00Z</dcterms:created>
  <dcterms:modified xsi:type="dcterms:W3CDTF">2026-07-06T17:54:00Z</dcterms:modified>
  <cp:category/>
</cp:coreProperties>
</file>